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adjustRightInd w:val="0"/>
        <w:spacing w:line="360" w:lineRule="auto"/>
        <w:jc w:val="center"/>
        <w:textAlignment w:val="center"/>
        <w:rPr>
          <w:rFonts w:ascii="宋体" w:hAnsi="宋体"/>
          <w:b/>
          <w:bCs/>
          <w:sz w:val="28"/>
          <w:szCs w:val="28"/>
        </w:rPr>
      </w:pPr>
      <w:r>
        <w:rPr>
          <w:rFonts w:ascii="宋体" w:hAnsi="宋体" w:hint="eastAsia"/>
          <w:b/>
          <w:bCs/>
          <w:sz w:val="28"/>
          <w:szCs w:val="28"/>
        </w:rPr>
        <w:drawing>
          <wp:anchor simplePos="0" relativeHeight="251658240" behindDoc="0" locked="0" layoutInCell="1" allowOverlap="1">
            <wp:simplePos x="0" y="0"/>
            <wp:positionH relativeFrom="page">
              <wp:posOffset>11645900</wp:posOffset>
            </wp:positionH>
            <wp:positionV relativeFrom="topMargin">
              <wp:posOffset>11061700</wp:posOffset>
            </wp:positionV>
            <wp:extent cx="431800" cy="279400"/>
            <wp:wrapNone/>
            <wp:docPr id="1002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9" name=""/>
                    <pic:cNvPicPr>
                      <a:picLocks noChangeAspect="1"/>
                    </pic:cNvPicPr>
                  </pic:nvPicPr>
                  <pic:blipFill>
                    <a:blip xmlns:r="http://schemas.openxmlformats.org/officeDocument/2006/relationships" r:embed="rId4"/>
                    <a:stretch>
                      <a:fillRect/>
                    </a:stretch>
                  </pic:blipFill>
                  <pic:spPr>
                    <a:xfrm>
                      <a:off x="0" y="0"/>
                      <a:ext cx="431800" cy="279400"/>
                    </a:xfrm>
                    <a:prstGeom prst="rect">
                      <a:avLst/>
                    </a:prstGeom>
                  </pic:spPr>
                </pic:pic>
              </a:graphicData>
            </a:graphic>
          </wp:anchor>
        </w:drawing>
      </w:r>
      <w:r>
        <w:rPr>
          <w:rFonts w:ascii="宋体" w:hAnsi="宋体" w:hint="eastAsia"/>
          <w:b/>
          <w:bCs/>
          <w:sz w:val="28"/>
          <w:szCs w:val="28"/>
        </w:rPr>
        <w:t>第十二章《简单机械》单元必刷达标卷</w:t>
      </w:r>
    </w:p>
    <w:p>
      <w:pPr>
        <w:adjustRightInd w:val="0"/>
        <w:spacing w:line="360" w:lineRule="auto"/>
        <w:jc w:val="center"/>
        <w:textAlignment w:val="center"/>
        <w:rPr>
          <w:rFonts w:ascii="宋体" w:hAnsi="宋体"/>
          <w:b/>
          <w:bCs/>
          <w:szCs w:val="21"/>
        </w:rPr>
      </w:pPr>
      <w:r>
        <w:rPr>
          <w:rFonts w:ascii="宋体" w:hAnsi="宋体"/>
          <w:b/>
          <w:bCs/>
          <w:szCs w:val="21"/>
        </w:rPr>
        <w:t>（考试时间：80分钟  试卷满分：100分）</w:t>
      </w:r>
    </w:p>
    <w:p>
      <w:pPr>
        <w:widowControl/>
        <w:spacing w:line="360" w:lineRule="auto"/>
        <w:textAlignment w:val="center"/>
        <w:rPr>
          <w:rFonts w:ascii="黑体" w:eastAsia="黑体" w:hAnsi="黑体" w:cs="黑体"/>
          <w:b/>
          <w:i w:val="0"/>
          <w:color w:val="000000"/>
          <w:sz w:val="30"/>
        </w:rPr>
      </w:pPr>
      <w:r>
        <w:rPr>
          <w:rFonts w:ascii="宋体" w:hAnsi="宋体" w:hint="eastAsia"/>
          <w:b/>
          <w:bCs/>
          <w:szCs w:val="21"/>
        </w:rPr>
        <w:t>一、单项选择题（本大题共7小题，每小题3分，共21分）在每小题列出的四个选项中，只有一个是正确的。</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sz w:val="21"/>
        </w:rPr>
        <w:t>1．如图是使用劳动工具时的场景，其中使用费力杠杆的是（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5" type="#_x0000_t75" alt="@@@655f3e9a-835d-4fc4-962c-5210479d9b80" style="width:80.25pt;height:42.75pt" o:preferrelative="t" filled="f" stroked="f">
            <v:fill o:detectmouseclick="t"/>
            <v:imagedata r:id="rId5" o:title="@@@655f3e9a-835d-4fc4-962c-5210479d9b80"/>
            <v:path o:extrusionok="f"/>
            <o:lock v:ext="edit" aspectratio="t"/>
          </v:shape>
        </w:pict>
      </w:r>
      <w:r>
        <w:rPr>
          <w:sz w:val="21"/>
        </w:rPr>
        <w:t>用扳手拧螺丝</w:t>
      </w:r>
      <w:r>
        <w:rPr>
          <w:sz w:val="21"/>
        </w:rPr>
        <w:tab/>
      </w:r>
      <w:r>
        <w:rPr>
          <w:sz w:val="21"/>
        </w:rPr>
        <w:t>B．</w:t>
      </w:r>
      <w:r>
        <w:rPr>
          <w:rFonts w:ascii="Times New Roman" w:eastAsia="Times New Roman" w:hAnsi="Times New Roman" w:cs="Times New Roman"/>
          <w:strike w:val="0"/>
          <w:kern w:val="0"/>
          <w:sz w:val="24"/>
          <w:szCs w:val="24"/>
          <w:u w:val="none"/>
        </w:rPr>
        <w:pict>
          <v:shape id="图片 100005" o:spid="_x0000_i1026" type="#_x0000_t75" alt="@@@63cabbbe-0c9e-483f-a149-bd3293fcab4f" style="width:59.99pt;height:68.25pt" o:preferrelative="t" filled="f" stroked="f">
            <v:fill o:detectmouseclick="t"/>
            <v:imagedata r:id="rId6" o:title="@@@63cabbbe-0c9e-483f-a149-bd3293fcab4f"/>
            <v:path o:extrusionok="f"/>
            <o:lock v:ext="edit" aspectratio="t"/>
          </v:shape>
        </w:pict>
      </w:r>
      <w:r>
        <w:rPr>
          <w:sz w:val="21"/>
        </w:rPr>
        <w:t>挖地时举起锄头</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07" o:spid="_x0000_i1027" type="#_x0000_t75" alt="@@@07cb40ae-62f4-473f-8169-295cdf71701d" style="width:86.25pt;height:57pt" o:preferrelative="t" filled="f" stroked="f">
            <v:fill o:detectmouseclick="t"/>
            <v:imagedata r:id="rId7" o:title="@@@07cb40ae-62f4-473f-8169-295cdf71701d"/>
            <v:path o:extrusionok="f"/>
            <o:lock v:ext="edit" aspectratio="t"/>
          </v:shape>
        </w:pict>
      </w:r>
      <w:r>
        <w:rPr>
          <w:sz w:val="21"/>
        </w:rPr>
        <w:t>用钢丝钳剪铁丝</w:t>
      </w:r>
      <w:r>
        <w:rPr>
          <w:sz w:val="21"/>
        </w:rPr>
        <w:tab/>
      </w:r>
      <w:r>
        <w:rPr>
          <w:sz w:val="21"/>
        </w:rPr>
        <w:t>D．</w:t>
      </w:r>
      <w:r>
        <w:rPr>
          <w:rFonts w:ascii="Times New Roman" w:eastAsia="Times New Roman" w:hAnsi="Times New Roman" w:cs="Times New Roman"/>
          <w:strike w:val="0"/>
          <w:kern w:val="0"/>
          <w:sz w:val="24"/>
          <w:szCs w:val="24"/>
          <w:u w:val="none"/>
        </w:rPr>
        <w:pict>
          <v:shape id="图片 100009" o:spid="_x0000_i1028" type="#_x0000_t75" alt="@@@6dd12a7b-328b-436b-9f38-f95b1ac69a6c" style="width:81pt;height:61.5pt" o:preferrelative="t" filled="f" stroked="f">
            <v:fill o:detectmouseclick="t"/>
            <v:imagedata r:id="rId8" o:title="@@@6dd12a7b-328b-436b-9f38-f95b1ac69a6c"/>
            <v:path o:extrusionok="f"/>
            <o:lock v:ext="edit" aspectratio="t"/>
          </v:shape>
        </w:pict>
      </w:r>
      <w:r>
        <w:rPr>
          <w:sz w:val="21"/>
        </w:rPr>
        <w:t>园艺剪刀修剪树枝</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【详解】用扳手拧螺丝、用钢丝钳剪铁丝、园艺剪刀修剪树枝，动力臂都大于阻力臂，都是省力杠杆。</w:t>
      </w:r>
    </w:p>
    <w:p>
      <w:pPr>
        <w:shd w:val="clear" w:color="auto" w:fill="F2F2F2"/>
        <w:spacing w:line="360" w:lineRule="auto"/>
        <w:jc w:val="left"/>
        <w:textAlignment w:val="center"/>
        <w:rPr>
          <w:sz w:val="21"/>
        </w:rPr>
      </w:pPr>
      <w:r>
        <w:rPr>
          <w:sz w:val="21"/>
        </w:rPr>
        <w:t>挖地时举起锄头，后边的手为支点，前面的手施加的力为动力，锄头的重力为阻力，动力臂小于阻力臂，属于费力杠杆。</w:t>
      </w:r>
    </w:p>
    <w:p>
      <w:pPr>
        <w:shd w:val="clear" w:color="auto" w:fill="F2F2F2"/>
        <w:spacing w:line="360" w:lineRule="auto"/>
        <w:jc w:val="left"/>
        <w:textAlignment w:val="center"/>
        <w:rPr>
          <w:sz w:val="21"/>
        </w:rPr>
      </w:pPr>
      <w:r>
        <w:rPr>
          <w:sz w:val="21"/>
        </w:rPr>
        <w:t>故B符合题意，ACD不符合题意。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2．如图所示，木板A放在一水平面上，用</w:t>
      </w:r>
      <w:r>
        <w:object>
          <v:shape id="Object 1" o:spid="_x0000_i1029" type="#_x0000_t75" alt="eqIdce3dc7bc7cee2e47b7df1f2a042dca2c" style="width:20.22pt;height:12.36pt" o:ole="" o:preferrelative="t" filled="f" stroked="f">
            <v:stroke joinstyle="miter"/>
            <v:imagedata r:id="rId9" o:title="eqIdce3dc7bc7cee2e47b7df1f2a042dca2c"/>
            <v:path o:extrusionok="f"/>
            <o:lock v:ext="edit" aspectratio="t"/>
          </v:shape>
          <o:OLEObject Type="Embed" ProgID="Equation.DSMT4" ShapeID="Object 1" DrawAspect="Content" ObjectID="_1234567890" r:id="rId10"/>
        </w:object>
      </w:r>
      <w:r>
        <w:rPr>
          <w:sz w:val="21"/>
        </w:rPr>
        <w:t>的水平拉力</w:t>
      </w:r>
      <w:r>
        <w:object>
          <v:shape id="Object 2" o:spid="_x0000_i1030" type="#_x0000_t75" alt="eqIda0ed1ec316bc54c37c4286c208f55667" style="width:11.41pt;height:11.41pt" o:ole="" o:preferrelative="t" filled="f" stroked="f">
            <v:stroke joinstyle="miter"/>
            <v:imagedata r:id="rId11" o:title="eqIda0ed1ec316bc54c37c4286c208f55667"/>
            <v:path o:extrusionok="f"/>
            <o:lock v:ext="edit" aspectratio="t"/>
          </v:shape>
          <o:OLEObject Type="Embed" ProgID="Equation.DSMT4" ShapeID="Object 2" DrawAspect="Content" ObjectID="_1234567891" r:id="rId12"/>
        </w:object>
      </w:r>
      <w:r>
        <w:rPr>
          <w:sz w:val="21"/>
        </w:rPr>
        <w:t>拉滑轮，使足够长的木板A以0.2m/s的速度在水平地面上匀速运动，与物块B相连的弹簧测力计的示数为</w:t>
      </w:r>
      <w:r>
        <w:object>
          <v:shape id="Object 3" o:spid="_x0000_i1031" type="#_x0000_t75" alt="eqId05a6f0e41951643110f46202cf424a8d" style="width:15.81pt;height:12.51pt" o:ole="" o:preferrelative="t" filled="f" stroked="f">
            <v:stroke joinstyle="miter"/>
            <v:imagedata r:id="rId13" o:title="eqId05a6f0e41951643110f46202cf424a8d"/>
            <v:path o:extrusionok="f"/>
            <o:lock v:ext="edit" aspectratio="t"/>
          </v:shape>
          <o:OLEObject Type="Embed" ProgID="Equation.DSMT4" ShapeID="Object 3" DrawAspect="Content" ObjectID="_1234567892" r:id="rId14"/>
        </w:object>
      </w:r>
      <w:r>
        <w:rPr>
          <w:sz w:val="21"/>
        </w:rPr>
        <w:t>，若不计滑轮重，弹簧测力计重、绳重和滑轮摩擦，则下列说法正确的是（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32" type="#_x0000_t75" alt="@@@76c96c15-5b03-468f-9778-42c8e812f3c8" style="width:186.75pt;height:47.25pt" o:preferrelative="t" filled="f" stroked="f">
            <v:fill o:detectmouseclick="t"/>
            <v:imagedata r:id="rId15" o:title="@@@76c96c15-5b03-468f-9778-42c8e812f3c8"/>
            <v:path o:extrusionok="f"/>
            <o:lock v:ext="edit" aspectratio="t"/>
          </v:shape>
        </w:pict>
      </w:r>
    </w:p>
    <w:p>
      <w:pPr>
        <w:shd w:val="clear" w:color="auto" w:fill="auto"/>
        <w:spacing w:line="360" w:lineRule="auto"/>
        <w:ind w:left="300"/>
        <w:jc w:val="left"/>
        <w:textAlignment w:val="center"/>
        <w:rPr>
          <w:sz w:val="21"/>
        </w:rPr>
      </w:pPr>
      <w:r>
        <w:rPr>
          <w:sz w:val="21"/>
        </w:rPr>
        <w:t>A．木板A与地的摩擦力为</w:t>
      </w:r>
      <w:r>
        <w:object>
          <v:shape id="Object 4" o:spid="_x0000_i1033" type="#_x0000_t75" alt="eqId05a6f0e41951643110f46202cf424a8d" style="width:15.81pt;height:12.51pt" o:ole="" o:preferrelative="t" filled="f" stroked="f">
            <v:stroke joinstyle="miter"/>
            <v:imagedata r:id="rId13" o:title="eqId05a6f0e41951643110f46202cf424a8d"/>
            <v:path o:extrusionok="f"/>
            <o:lock v:ext="edit" aspectratio="t"/>
          </v:shape>
          <o:OLEObject Type="Embed" ProgID="Equation.DSMT4" ShapeID="Object 4" DrawAspect="Content" ObjectID="_1234567893" r:id="rId16"/>
        </w:object>
      </w:r>
    </w:p>
    <w:p>
      <w:pPr>
        <w:shd w:val="clear" w:color="auto" w:fill="auto"/>
        <w:spacing w:line="360" w:lineRule="auto"/>
        <w:ind w:left="300"/>
        <w:jc w:val="left"/>
        <w:textAlignment w:val="center"/>
        <w:rPr>
          <w:sz w:val="21"/>
        </w:rPr>
      </w:pPr>
      <w:r>
        <w:rPr>
          <w:sz w:val="21"/>
        </w:rPr>
        <w:t>B．滑轮向右移动的速度为0.1m/s</w:t>
      </w:r>
    </w:p>
    <w:p>
      <w:pPr>
        <w:shd w:val="clear" w:color="auto" w:fill="auto"/>
        <w:spacing w:line="360" w:lineRule="auto"/>
        <w:ind w:left="300"/>
        <w:jc w:val="left"/>
        <w:textAlignment w:val="center"/>
        <w:rPr>
          <w:sz w:val="21"/>
        </w:rPr>
      </w:pPr>
      <w:r>
        <w:rPr>
          <w:sz w:val="21"/>
        </w:rPr>
        <w:t>C．物块B受到的摩擦力为</w:t>
      </w:r>
      <w:r>
        <w:object>
          <v:shape id="Object 5" o:spid="_x0000_i1034" type="#_x0000_t75" alt="eqId05a6f0e41951643110f46202cf424a8d" style="width:15.81pt;height:12.51pt" o:ole="" o:preferrelative="t" filled="f" stroked="f">
            <v:stroke joinstyle="miter"/>
            <v:imagedata r:id="rId13" o:title="eqId05a6f0e41951643110f46202cf424a8d"/>
            <v:path o:extrusionok="f"/>
            <o:lock v:ext="edit" aspectratio="t"/>
          </v:shape>
          <o:OLEObject Type="Embed" ProgID="Equation.DSMT4" ShapeID="Object 5" DrawAspect="Content" ObjectID="_1234567894" r:id="rId17"/>
        </w:object>
      </w:r>
      <w:r>
        <w:rPr>
          <w:sz w:val="21"/>
        </w:rPr>
        <w:t>，方向水平向左</w:t>
      </w:r>
    </w:p>
    <w:p>
      <w:pPr>
        <w:shd w:val="clear" w:color="auto" w:fill="auto"/>
        <w:spacing w:line="360" w:lineRule="auto"/>
        <w:ind w:left="300"/>
        <w:jc w:val="left"/>
        <w:textAlignment w:val="center"/>
        <w:rPr>
          <w:sz w:val="21"/>
        </w:rPr>
      </w:pPr>
      <w:r>
        <w:rPr>
          <w:sz w:val="21"/>
        </w:rPr>
        <w:t>D．绳子拉木板A的功率为0.6W</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【详解】AC．图中是动滑轮，拉力作用在滑轮轴上，不计滑轮重，弹簧测力计重、绳重和滑轮摩擦，因此每段绳子的拉力为</w:t>
      </w:r>
      <w:r>
        <w:object>
          <v:shape id="Object 6" o:spid="_x0000_i1035" type="#_x0000_t75" alt="eqId448e01d52584fbc63089602b64e60afd" style="width:90.6pt;height:27.27pt" o:ole="" o:preferrelative="t" filled="f" stroked="f">
            <v:stroke joinstyle="miter"/>
            <v:imagedata r:id="rId18" o:title="eqId448e01d52584fbc63089602b64e60afd"/>
            <v:path o:extrusionok="f"/>
            <o:lock v:ext="edit" aspectratio="t"/>
          </v:shape>
          <o:OLEObject Type="Embed" ProgID="Equation.DSMT4" ShapeID="Object 6" DrawAspect="Content" ObjectID="_1234567895" r:id="rId19"/>
        </w:object>
      </w:r>
    </w:p>
    <w:p>
      <w:pPr>
        <w:shd w:val="clear" w:color="auto" w:fill="F2F2F2"/>
        <w:spacing w:line="360" w:lineRule="auto"/>
        <w:jc w:val="left"/>
        <w:textAlignment w:val="center"/>
        <w:rPr>
          <w:sz w:val="21"/>
        </w:rPr>
      </w:pPr>
      <w:r>
        <w:rPr>
          <w:sz w:val="21"/>
        </w:rPr>
        <w:t>物块B静止，受力平衡，弹簧测力计向左拉B，因此A对B的摩擦力方向向右，大小等于弹簧测力计示数3N，根据物体间力的作用是相互的，B对A的摩擦力向左，大小为3N，木板A匀速运动，受力平衡，所以木板A与地的摩擦力为</w:t>
      </w:r>
      <w:r>
        <w:object>
          <v:shape id="Object 7" o:spid="_x0000_i1036" type="#_x0000_t75" alt="eqId89b4fe84bb865991ef845ad9e0662846" style="width:151.36pt;height:16.79pt" o:ole="" o:preferrelative="t" filled="f" stroked="f">
            <v:stroke joinstyle="miter"/>
            <v:imagedata r:id="rId20" o:title="eqId89b4fe84bb865991ef845ad9e0662846"/>
            <v:path o:extrusionok="f"/>
            <o:lock v:ext="edit" aspectratio="t"/>
          </v:shape>
          <o:OLEObject Type="Embed" ProgID="Equation.DSMT4" ShapeID="Object 7" DrawAspect="Content" ObjectID="_1234567896" r:id="rId21"/>
        </w:object>
      </w:r>
      <w:r>
        <w:rPr>
          <w:sz w:val="21"/>
        </w:rPr>
        <w:t>，故AC错误；</w:t>
      </w:r>
    </w:p>
    <w:p>
      <w:pPr>
        <w:shd w:val="clear" w:color="auto" w:fill="F2F2F2"/>
        <w:spacing w:line="360" w:lineRule="auto"/>
        <w:jc w:val="left"/>
        <w:textAlignment w:val="center"/>
        <w:rPr>
          <w:sz w:val="21"/>
        </w:rPr>
      </w:pPr>
      <w:r>
        <w:rPr>
          <w:sz w:val="21"/>
        </w:rPr>
        <w:t>B．动滑轮拉力拉轴时，滑轮移动速度是绳子端速度的一半，因此滑轮速度</w:t>
      </w:r>
      <w:r>
        <w:object>
          <v:shape id="Object 8" o:spid="_x0000_i1037" type="#_x0000_t75" alt="eqIdb3658aaaf376331f8f8f75201f052816" style="width:117.92pt;height:28.08pt" o:ole="" o:preferrelative="t" filled="f" stroked="f">
            <v:stroke joinstyle="miter"/>
            <v:imagedata r:id="rId22" o:title="eqIdb3658aaaf376331f8f8f75201f052816"/>
            <v:path o:extrusionok="f"/>
            <o:lock v:ext="edit" aspectratio="t"/>
          </v:shape>
          <o:OLEObject Type="Embed" ProgID="Equation.DSMT4" ShapeID="Object 8" DrawAspect="Content" ObjectID="_1234567897" r:id="rId23"/>
        </w:object>
      </w:r>
      <w:r>
        <w:rPr>
          <w:sz w:val="21"/>
        </w:rPr>
        <w:t>，故B正确；</w:t>
      </w:r>
    </w:p>
    <w:p>
      <w:pPr>
        <w:shd w:val="clear" w:color="auto" w:fill="F2F2F2"/>
        <w:spacing w:line="360" w:lineRule="auto"/>
        <w:jc w:val="left"/>
        <w:textAlignment w:val="center"/>
        <w:rPr>
          <w:sz w:val="21"/>
        </w:rPr>
      </w:pPr>
      <w:r>
        <w:rPr>
          <w:sz w:val="21"/>
        </w:rPr>
        <w:t>D．绳子拉木板A的功率为</w:t>
      </w:r>
      <w:r>
        <w:object>
          <v:shape id="Object 9" o:spid="_x0000_i1038" type="#_x0000_t75" alt="eqId67f93d4b82d66d731f5a45bc22f85b17" style="width:130.2pt;height:15.94pt" o:ole="" o:preferrelative="t" filled="f" stroked="f">
            <v:stroke joinstyle="miter"/>
            <v:imagedata r:id="rId24" o:title="eqId67f93d4b82d66d731f5a45bc22f85b17"/>
            <v:path o:extrusionok="f"/>
            <o:lock v:ext="edit" aspectratio="t"/>
          </v:shape>
          <o:OLEObject Type="Embed" ProgID="Equation.DSMT4" ShapeID="Object 9" DrawAspect="Content" ObjectID="_1234567898" r:id="rId25"/>
        </w:object>
      </w:r>
      <w:r>
        <w:rPr>
          <w:sz w:val="21"/>
        </w:rPr>
        <w:t>，故D错误。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3．如图所示，使用动滑轮提升包裹，包裹重600N，动滑轮重20N，物体上升的高度为3m，速度为</w:t>
      </w:r>
      <w:r>
        <w:object>
          <v:shape id="Object 10" o:spid="_x0000_i1039" type="#_x0000_t75" alt="eqIdc712f9704114c68d44344c5b878961d6" style="width:40.39pt;height:12.3pt" o:ole="" o:preferrelative="t" filled="f" stroked="f">
            <v:stroke joinstyle="miter"/>
            <v:imagedata r:id="rId26" o:title="eqIdc712f9704114c68d44344c5b878961d6"/>
            <v:path o:extrusionok="f"/>
            <o:lock v:ext="edit" aspectratio="t"/>
          </v:shape>
          <o:OLEObject Type="Embed" ProgID="Equation.DSMT4" ShapeID="Object 10" DrawAspect="Content" ObjectID="_1234567899" r:id="rId27"/>
        </w:object>
      </w:r>
      <w:r>
        <w:rPr>
          <w:sz w:val="21"/>
        </w:rPr>
        <w:t>，工人的质量为50kg，不计绳重和摩擦，（</w:t>
      </w:r>
      <w:r>
        <w:object>
          <v:shape id="Object 11" o:spid="_x0000_i1040" type="#_x0000_t75" alt="eqId5394a66522af5b1d893aa843495a054a" style="width:51.92pt;height:13.2pt" o:ole="" o:preferrelative="t" filled="f" stroked="f">
            <v:stroke joinstyle="miter"/>
            <v:imagedata r:id="rId28" o:title="eqId5394a66522af5b1d893aa843495a054a"/>
            <v:path o:extrusionok="f"/>
            <o:lock v:ext="edit" aspectratio="t"/>
          </v:shape>
          <o:OLEObject Type="Embed" ProgID="Equation.DSMT4" ShapeID="Object 11" DrawAspect="Content" ObjectID="_1234567900" r:id="rId29"/>
        </w:object>
      </w:r>
      <w:r>
        <w:rPr>
          <w:sz w:val="21"/>
        </w:rPr>
        <w:t>）下列说法正确的是（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41" type="#_x0000_t75" alt="@@@16d62842-a5d7-43c7-8044-3a44aae87628" style="width:66.75pt;height:75pt" o:preferrelative="t" filled="f" stroked="f">
            <v:fill o:detectmouseclick="t"/>
            <v:imagedata r:id="rId30" o:title="@@@16d62842-a5d7-43c7-8044-3a44aae87628"/>
            <v:path o:extrusionok="f"/>
            <o:lock v:ext="edit" aspectratio="t"/>
          </v:shape>
        </w:pict>
      </w:r>
    </w:p>
    <w:p>
      <w:pPr>
        <w:shd w:val="clear" w:color="auto" w:fill="auto"/>
        <w:spacing w:line="360" w:lineRule="auto"/>
        <w:ind w:left="300"/>
        <w:jc w:val="left"/>
        <w:textAlignment w:val="center"/>
        <w:rPr>
          <w:sz w:val="21"/>
        </w:rPr>
      </w:pPr>
      <w:r>
        <w:rPr>
          <w:sz w:val="21"/>
        </w:rPr>
        <w:t>A．提升过程中，绳子自由端移动的速度为</w:t>
      </w:r>
      <w:r>
        <w:object>
          <v:shape id="Object 12" o:spid="_x0000_i1042" type="#_x0000_t75" alt="eqId3b6da01588b8312a3b64d64cfbf51524" style="width:43.03pt;height:12.56pt" o:ole="" o:preferrelative="t" filled="f" stroked="f">
            <v:stroke joinstyle="miter"/>
            <v:imagedata r:id="rId31" o:title="eqId3b6da01588b8312a3b64d64cfbf51524"/>
            <v:path o:extrusionok="f"/>
            <o:lock v:ext="edit" aspectratio="t"/>
          </v:shape>
          <o:OLEObject Type="Embed" ProgID="Equation.DSMT4" ShapeID="Object 12" DrawAspect="Content" ObjectID="_1234567901" r:id="rId32"/>
        </w:object>
      </w:r>
    </w:p>
    <w:p>
      <w:pPr>
        <w:shd w:val="clear" w:color="auto" w:fill="auto"/>
        <w:spacing w:line="360" w:lineRule="auto"/>
        <w:ind w:left="300"/>
        <w:jc w:val="left"/>
        <w:textAlignment w:val="center"/>
        <w:rPr>
          <w:sz w:val="21"/>
        </w:rPr>
      </w:pPr>
      <w:r>
        <w:rPr>
          <w:sz w:val="21"/>
        </w:rPr>
        <w:t>B．工人能施加的最大拉力为500N</w:t>
      </w:r>
    </w:p>
    <w:p>
      <w:pPr>
        <w:shd w:val="clear" w:color="auto" w:fill="auto"/>
        <w:spacing w:line="360" w:lineRule="auto"/>
        <w:ind w:left="300"/>
        <w:jc w:val="left"/>
        <w:textAlignment w:val="center"/>
        <w:rPr>
          <w:sz w:val="21"/>
        </w:rPr>
      </w:pPr>
      <w:r>
        <w:rPr>
          <w:sz w:val="21"/>
        </w:rPr>
        <w:t>C．提升过程中，工人做功的功率为310W</w:t>
      </w:r>
    </w:p>
    <w:p>
      <w:pPr>
        <w:shd w:val="clear" w:color="auto" w:fill="auto"/>
        <w:spacing w:line="360" w:lineRule="auto"/>
        <w:ind w:left="300"/>
        <w:jc w:val="left"/>
        <w:textAlignment w:val="center"/>
        <w:rPr>
          <w:sz w:val="21"/>
        </w:rPr>
      </w:pPr>
      <w:r>
        <w:rPr>
          <w:sz w:val="21"/>
        </w:rPr>
        <w:t>D．若将包裹竖直匀速提升到更高处，机械效率将会增大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【详解】A．该滑轮为动滑轮，由图可知承担物重和动滑轮重的绳子段数</w:t>
      </w:r>
      <w:r>
        <w:object>
          <v:shape id="Object 13" o:spid="_x0000_i1043" type="#_x0000_t75" alt="eqId38c9d7f7f9a3e9ec476f5cf7fda97c88" style="width:24.58pt;height:12.61pt" o:ole="" o:preferrelative="t" filled="f" stroked="f">
            <v:stroke joinstyle="miter"/>
            <v:imagedata r:id="rId33" o:title="eqId38c9d7f7f9a3e9ec476f5cf7fda97c88"/>
            <v:path o:extrusionok="f"/>
            <o:lock v:ext="edit" aspectratio="t"/>
          </v:shape>
          <o:OLEObject Type="Embed" ProgID="Equation.DSMT4" ShapeID="Object 13" DrawAspect="Content" ObjectID="_1234567902" r:id="rId34"/>
        </w:object>
      </w:r>
      <w:r>
        <w:rPr>
          <w:sz w:val="21"/>
        </w:rPr>
        <w:t>，绳子自由端移动速度</w:t>
      </w:r>
      <w:r>
        <w:object>
          <v:shape id="Object 14" o:spid="_x0000_i1044" type="#_x0000_t75" alt="eqIda549623e6d6c85b0646fa62ca2267d31" style="width:132pt;height:16.51pt" o:ole="" o:preferrelative="t" filled="f" stroked="f">
            <v:stroke joinstyle="miter"/>
            <v:imagedata r:id="rId35" o:title="eqIda549623e6d6c85b0646fa62ca2267d31"/>
            <v:path o:extrusionok="f"/>
            <o:lock v:ext="edit" aspectratio="t"/>
          </v:shape>
          <o:OLEObject Type="Embed" ProgID="Equation.DSMT4" ShapeID="Object 14" DrawAspect="Content" ObjectID="_1234567903" r:id="rId36"/>
        </w:object>
      </w:r>
      <w:r>
        <w:rPr>
          <w:sz w:val="21"/>
        </w:rPr>
        <w:t xml:space="preserve">，故A错误； </w:t>
      </w:r>
    </w:p>
    <w:p>
      <w:pPr>
        <w:shd w:val="clear" w:color="auto" w:fill="F2F2F2"/>
        <w:spacing w:line="360" w:lineRule="auto"/>
        <w:jc w:val="left"/>
        <w:textAlignment w:val="center"/>
        <w:rPr>
          <w:sz w:val="21"/>
        </w:rPr>
      </w:pPr>
      <w:r>
        <w:rPr>
          <w:sz w:val="21"/>
        </w:rPr>
        <w:t>B．工人的重力</w:t>
      </w:r>
      <w:r>
        <w:object>
          <v:shape id="Object 15" o:spid="_x0000_i1045" type="#_x0000_t75" alt="eqId2fbdc2961ccd7fcdfb98bb8bb8da3304" style="width:158.4pt;height:16.51pt" o:ole="" o:preferrelative="t" filled="f" stroked="f">
            <v:stroke joinstyle="miter"/>
            <v:imagedata r:id="rId37" o:title="eqId2fbdc2961ccd7fcdfb98bb8bb8da3304"/>
            <v:path o:extrusionok="f"/>
            <o:lock v:ext="edit" aspectratio="t"/>
          </v:shape>
          <o:OLEObject Type="Embed" ProgID="Equation.DSMT4" ShapeID="Object 15" DrawAspect="Content" ObjectID="_1234567904" r:id="rId38"/>
        </w:object>
      </w:r>
    </w:p>
    <w:p>
      <w:pPr>
        <w:shd w:val="clear" w:color="auto" w:fill="F2F2F2"/>
        <w:spacing w:line="360" w:lineRule="auto"/>
        <w:jc w:val="left"/>
        <w:textAlignment w:val="center"/>
        <w:rPr>
          <w:sz w:val="21"/>
        </w:rPr>
      </w:pPr>
      <w:r>
        <w:rPr>
          <w:sz w:val="21"/>
        </w:rPr>
        <w:t>工人向上拉绳子时，绳子对工人的作用力向下，工人站在平台上受力平衡满足</w:t>
      </w:r>
      <w:r>
        <w:object>
          <v:shape id="Object 16" o:spid="_x0000_i1046" type="#_x0000_t75" alt="eqId826458b55c2dbc31473a5f76ab4a0382" style="width:68.6pt;height:16.45pt" o:ole="" o:preferrelative="t" filled="f" stroked="f">
            <v:stroke joinstyle="miter"/>
            <v:imagedata r:id="rId39" o:title="eqId826458b55c2dbc31473a5f76ab4a0382"/>
            <v:path o:extrusionok="f"/>
            <o:lock v:ext="edit" aspectratio="t"/>
          </v:shape>
          <o:OLEObject Type="Embed" ProgID="Equation.DSMT4" ShapeID="Object 16" DrawAspect="Content" ObjectID="_1234567905" r:id="rId40"/>
        </w:object>
      </w:r>
    </w:p>
    <w:p>
      <w:pPr>
        <w:shd w:val="clear" w:color="auto" w:fill="F2F2F2"/>
        <w:spacing w:line="360" w:lineRule="auto"/>
        <w:jc w:val="left"/>
        <w:textAlignment w:val="center"/>
        <w:rPr>
          <w:sz w:val="21"/>
        </w:rPr>
      </w:pPr>
      <w:r>
        <w:rPr>
          <w:sz w:val="21"/>
        </w:rPr>
        <w:t>因此工人施加的拉力可以大于自身重力，即最大拉力不是</w:t>
      </w:r>
      <w:r>
        <w:object>
          <v:shape id="Object 17" o:spid="_x0000_i1047" type="#_x0000_t75" alt="eqId207e556d3a0ae7b0545c93633623f311" style="width:27.27pt;height:12.51pt" o:ole="" o:preferrelative="t" filled="f" stroked="f">
            <v:stroke joinstyle="miter"/>
            <v:imagedata r:id="rId41" o:title="eqId207e556d3a0ae7b0545c93633623f311"/>
            <v:path o:extrusionok="f"/>
            <o:lock v:ext="edit" aspectratio="t"/>
          </v:shape>
          <o:OLEObject Type="Embed" ProgID="Equation.DSMT4" ShapeID="Object 17" DrawAspect="Content" ObjectID="_1234567906" r:id="rId42"/>
        </w:object>
      </w:r>
      <w:r>
        <w:rPr>
          <w:sz w:val="21"/>
        </w:rPr>
        <w:t xml:space="preserve">，故B错误； </w:t>
      </w:r>
    </w:p>
    <w:p>
      <w:pPr>
        <w:shd w:val="clear" w:color="auto" w:fill="F2F2F2"/>
        <w:spacing w:line="360" w:lineRule="auto"/>
        <w:jc w:val="left"/>
        <w:textAlignment w:val="center"/>
        <w:rPr>
          <w:sz w:val="21"/>
        </w:rPr>
      </w:pPr>
      <w:r>
        <w:rPr>
          <w:sz w:val="21"/>
        </w:rPr>
        <w:t>C．不计绳重和摩擦，拉力</w:t>
      </w:r>
      <w:r>
        <w:object>
          <v:shape id="Object 18" o:spid="_x0000_i1048" type="#_x0000_t75" alt="eqId5a1c3c04bddf02a18dabd0ae0569cc87" style="width:154pt;height:28.4pt" o:ole="" o:preferrelative="t" filled="f" stroked="f">
            <v:stroke joinstyle="miter"/>
            <v:imagedata r:id="rId43" o:title="eqId5a1c3c04bddf02a18dabd0ae0569cc87"/>
            <v:path o:extrusionok="f"/>
            <o:lock v:ext="edit" aspectratio="t"/>
          </v:shape>
          <o:OLEObject Type="Embed" ProgID="Equation.DSMT4" ShapeID="Object 18" DrawAspect="Content" ObjectID="_1234567907" r:id="rId44"/>
        </w:object>
      </w:r>
    </w:p>
    <w:p>
      <w:pPr>
        <w:shd w:val="clear" w:color="auto" w:fill="F2F2F2"/>
        <w:spacing w:line="360" w:lineRule="auto"/>
        <w:jc w:val="left"/>
        <w:textAlignment w:val="center"/>
        <w:rPr>
          <w:sz w:val="21"/>
        </w:rPr>
      </w:pPr>
      <w:r>
        <w:rPr>
          <w:sz w:val="21"/>
        </w:rPr>
        <w:t>工人做功的功率</w:t>
      </w:r>
      <w:r>
        <w:object>
          <v:shape id="Object 19" o:spid="_x0000_i1049" type="#_x0000_t75" alt="eqId9579ea34c604c8577889cd4a178354bc" style="width:141.64pt;height:15.8pt" o:ole="" o:preferrelative="t" filled="f" stroked="f">
            <v:stroke joinstyle="miter"/>
            <v:imagedata r:id="rId45" o:title="eqId9579ea34c604c8577889cd4a178354bc"/>
            <v:path o:extrusionok="f"/>
            <o:lock v:ext="edit" aspectratio="t"/>
          </v:shape>
          <o:OLEObject Type="Embed" ProgID="Equation.DSMT4" ShapeID="Object 19" DrawAspect="Content" ObjectID="_1234567908" r:id="rId46"/>
        </w:object>
      </w:r>
      <w:r>
        <w:rPr>
          <w:sz w:val="21"/>
        </w:rPr>
        <w:t xml:space="preserve">，故C正确； </w:t>
      </w:r>
    </w:p>
    <w:p>
      <w:pPr>
        <w:shd w:val="clear" w:color="auto" w:fill="F2F2F2"/>
        <w:spacing w:line="360" w:lineRule="auto"/>
        <w:jc w:val="left"/>
        <w:textAlignment w:val="center"/>
        <w:rPr>
          <w:sz w:val="21"/>
        </w:rPr>
      </w:pPr>
      <w:r>
        <w:rPr>
          <w:sz w:val="21"/>
        </w:rPr>
        <w:t>D．动滑轮的机械效率</w:t>
      </w:r>
      <w:r>
        <w:object>
          <v:shape id="Object 20" o:spid="_x0000_i1050" type="#_x0000_t75" alt="eqId1945261226a92f94b50225a2cf0a0fd0" style="width:132.84pt;height:31.72pt" o:ole="" o:preferrelative="t" filled="f" stroked="f">
            <v:stroke joinstyle="miter"/>
            <v:imagedata r:id="rId47" o:title="eqId1945261226a92f94b50225a2cf0a0fd0"/>
            <v:path o:extrusionok="f"/>
            <o:lock v:ext="edit" aspectratio="t"/>
          </v:shape>
          <o:OLEObject Type="Embed" ProgID="Equation.DSMT4" ShapeID="Object 20" DrawAspect="Content" ObjectID="_1234567909" r:id="rId48"/>
        </w:object>
      </w:r>
    </w:p>
    <w:p>
      <w:pPr>
        <w:shd w:val="clear" w:color="auto" w:fill="F2F2F2"/>
        <w:spacing w:line="360" w:lineRule="auto"/>
        <w:jc w:val="left"/>
        <w:textAlignment w:val="center"/>
        <w:rPr>
          <w:sz w:val="21"/>
        </w:rPr>
      </w:pPr>
      <w:r>
        <w:rPr>
          <w:sz w:val="21"/>
        </w:rPr>
        <w:t>由此可知机械效率与提升高度无关，将包裹提升到更高处，机械效率不变，故D错误。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4．小超在家用轻质杆自制“站姿负重深蹲”健身器，简化模型如图。杆</w:t>
      </w:r>
      <w:r>
        <w:rPr>
          <w:rFonts w:ascii="Times New Roman" w:eastAsia="Times New Roman" w:hAnsi="Times New Roman" w:cs="Times New Roman"/>
          <w:i/>
          <w:sz w:val="21"/>
        </w:rPr>
        <w:t>A</w:t>
      </w:r>
      <w:r>
        <w:rPr>
          <w:sz w:val="21"/>
        </w:rPr>
        <w:t>端用轻绳挂重物，</w:t>
      </w:r>
      <w:r>
        <w:rPr>
          <w:rFonts w:ascii="Times New Roman" w:eastAsia="Times New Roman" w:hAnsi="Times New Roman" w:cs="Times New Roman"/>
          <w:i/>
          <w:sz w:val="21"/>
        </w:rPr>
        <w:t>O</w:t>
      </w:r>
      <w:r>
        <w:rPr>
          <w:sz w:val="21"/>
        </w:rPr>
        <w:t>为悬绳系点，人在</w:t>
      </w:r>
      <w:r>
        <w:rPr>
          <w:rFonts w:ascii="Times New Roman" w:eastAsia="Times New Roman" w:hAnsi="Times New Roman" w:cs="Times New Roman"/>
          <w:i/>
          <w:sz w:val="21"/>
        </w:rPr>
        <w:t>B</w:t>
      </w:r>
      <w:r>
        <w:rPr>
          <w:sz w:val="21"/>
        </w:rPr>
        <w:t>点正下方锻炼。已知</w:t>
      </w:r>
      <w:r>
        <w:object>
          <v:shape id="Object 21" o:spid="_x0000_i1051" type="#_x0000_t75" alt="eqIdd5bc81072a867181b8b7a17896aed0b7" style="width:62.44pt;height:12.3pt" o:ole="" o:preferrelative="t" filled="f" stroked="f">
            <v:stroke joinstyle="miter"/>
            <v:imagedata r:id="rId49" o:title="eqIdd5bc81072a867181b8b7a17896aed0b7"/>
            <v:path o:extrusionok="f"/>
            <o:lock v:ext="edit" aspectratio="t"/>
          </v:shape>
          <o:OLEObject Type="Embed" ProgID="Equation.DSMT4" ShapeID="Object 21" DrawAspect="Content" ObjectID="_1234567910" r:id="rId50"/>
        </w:object>
      </w:r>
      <w:r>
        <w:rPr>
          <w:sz w:val="21"/>
        </w:rPr>
        <w:t>，小超质量60kg，双脚与地面总接触面积</w:t>
      </w:r>
      <w:r>
        <w:object>
          <v:shape id="Object 22" o:spid="_x0000_i1052" type="#_x0000_t75" alt="eqId94a6c0f9eb359a01987e04a8fc1c3010" style="width:33.39pt;height:15.1pt" o:ole="" o:preferrelative="t" filled="f" stroked="f">
            <v:stroke joinstyle="miter"/>
            <v:imagedata r:id="rId51" o:title="eqId94a6c0f9eb359a01987e04a8fc1c3010"/>
            <v:path o:extrusionok="f"/>
            <o:lock v:ext="edit" aspectratio="t"/>
          </v:shape>
          <o:OLEObject Type="Embed" ProgID="Equation.DSMT4" ShapeID="Object 22" DrawAspect="Content" ObjectID="_1234567911" r:id="rId52"/>
        </w:object>
      </w:r>
      <w:r>
        <w:rPr>
          <w:sz w:val="21"/>
        </w:rPr>
        <w:t>，锻炼时小超始终施加竖直向下的力。关于使用该器材，下列说法正确的是（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53" type="#_x0000_t75" alt="@@@d2f3bdfc-11d3-4274-8dbe-74519854a169" style="width:183.75pt;height:105.75pt" o:preferrelative="t" filled="f" stroked="f">
            <v:fill o:detectmouseclick="t"/>
            <v:imagedata r:id="rId53" o:title="@@@d2f3bdfc-11d3-4274-8dbe-74519854a169"/>
            <v:path o:extrusionok="f"/>
            <o:lock v:ext="edit" aspectratio="t"/>
          </v:shape>
        </w:pic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i/>
          <w:sz w:val="21"/>
        </w:rPr>
        <w:t>A</w:t>
      </w:r>
      <w:r>
        <w:rPr>
          <w:sz w:val="21"/>
        </w:rPr>
        <w:t>端所挂重物的最大质量为15kg</w:t>
      </w:r>
    </w:p>
    <w:p>
      <w:pPr>
        <w:shd w:val="clear" w:color="auto" w:fill="auto"/>
        <w:spacing w:line="360" w:lineRule="auto"/>
        <w:ind w:left="300"/>
        <w:jc w:val="left"/>
        <w:textAlignment w:val="center"/>
        <w:rPr>
          <w:sz w:val="21"/>
        </w:rPr>
      </w:pPr>
      <w:r>
        <w:rPr>
          <w:sz w:val="21"/>
        </w:rPr>
        <w:t>B．小超在</w:t>
      </w:r>
      <w:r>
        <w:rPr>
          <w:rFonts w:ascii="Times New Roman" w:eastAsia="Times New Roman" w:hAnsi="Times New Roman" w:cs="Times New Roman"/>
          <w:i/>
          <w:sz w:val="21"/>
        </w:rPr>
        <w:t>B</w:t>
      </w:r>
      <w:r>
        <w:rPr>
          <w:sz w:val="21"/>
        </w:rPr>
        <w:t>端施加拉力缓慢下蹲锻炼的过程中，拉力越来越小</w:t>
      </w:r>
    </w:p>
    <w:p>
      <w:pPr>
        <w:shd w:val="clear" w:color="auto" w:fill="auto"/>
        <w:spacing w:line="360" w:lineRule="auto"/>
        <w:ind w:left="300"/>
        <w:jc w:val="left"/>
        <w:textAlignment w:val="center"/>
        <w:rPr>
          <w:sz w:val="21"/>
        </w:rPr>
      </w:pPr>
      <w:r>
        <w:rPr>
          <w:sz w:val="21"/>
        </w:rPr>
        <w:t>C．当小超对地面的压强为1800Pa时，</w:t>
      </w:r>
      <w:r>
        <w:rPr>
          <w:rFonts w:ascii="Times New Roman" w:eastAsia="Times New Roman" w:hAnsi="Times New Roman" w:cs="Times New Roman"/>
          <w:i/>
          <w:sz w:val="21"/>
        </w:rPr>
        <w:t>A</w:t>
      </w:r>
      <w:r>
        <w:rPr>
          <w:sz w:val="21"/>
        </w:rPr>
        <w:t>端所挂重物为16kg</w:t>
      </w:r>
    </w:p>
    <w:p>
      <w:pPr>
        <w:shd w:val="clear" w:color="auto" w:fill="auto"/>
        <w:spacing w:line="360" w:lineRule="auto"/>
        <w:ind w:left="300"/>
        <w:jc w:val="left"/>
        <w:textAlignment w:val="center"/>
        <w:rPr>
          <w:sz w:val="21"/>
        </w:rPr>
      </w:pPr>
      <w:r>
        <w:rPr>
          <w:sz w:val="21"/>
        </w:rPr>
        <w:t>D．将10kg重物匀速提高0.6m用时2s，小超对健身器做功的功率30W</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w:t>
      </w:r>
      <w:r>
        <w:object>
          <v:shape id="Object 23" o:spid="_x0000_i1054" type="#_x0000_t75" alt="eqId75968e78c25d72d83b51f1ba95bad0df" style="width:62.44pt;height:12.46pt" o:ole="" o:preferrelative="t" filled="f" stroked="f">
            <v:stroke joinstyle="miter"/>
            <v:imagedata r:id="rId54" o:title="eqId75968e78c25d72d83b51f1ba95bad0df"/>
            <v:path o:extrusionok="f"/>
            <o:lock v:ext="edit" aspectratio="t"/>
          </v:shape>
          <o:OLEObject Type="Embed" ProgID="Equation.DSMT4" ShapeID="Object 23" DrawAspect="Content" ObjectID="_1234567912" r:id="rId55"/>
        </w:object>
      </w:r>
      <w:r>
        <w:rPr>
          <w:sz w:val="21"/>
        </w:rPr>
        <w:t>得</w:t>
      </w:r>
      <w:r>
        <w:object>
          <v:shape id="Object 24" o:spid="_x0000_i1055" type="#_x0000_t75" alt="eqIdf10554caa6d457a406cbf75f7bfd0fdd" style="width:63.32pt;height:12.5pt" o:ole="" o:preferrelative="t" filled="f" stroked="f">
            <v:stroke joinstyle="miter"/>
            <v:imagedata r:id="rId56" o:title="eqIdf10554caa6d457a406cbf75f7bfd0fdd"/>
            <v:path o:extrusionok="f"/>
            <o:lock v:ext="edit" aspectratio="t"/>
          </v:shape>
          <o:OLEObject Type="Embed" ProgID="Equation.DSMT4" ShapeID="Object 24" DrawAspect="Content" ObjectID="_1234567913" r:id="rId57"/>
        </w:object>
      </w:r>
      <w:r>
        <w:rPr>
          <w:sz w:val="21"/>
        </w:rPr>
        <w:t>；小超重力</w:t>
      </w:r>
      <w:r>
        <w:object>
          <v:shape id="Object 25" o:spid="_x0000_i1056" type="#_x0000_t75" alt="eqIdd7097cee714df0f2c5c385547c27a6be" style="width:158.4pt;height:16.51pt" o:ole="" o:preferrelative="t" filled="f" stroked="f">
            <v:stroke joinstyle="miter"/>
            <v:imagedata r:id="rId58" o:title="eqIdd7097cee714df0f2c5c385547c27a6be"/>
            <v:path o:extrusionok="f"/>
            <o:lock v:ext="edit" aspectratio="t"/>
          </v:shape>
          <o:OLEObject Type="Embed" ProgID="Equation.DSMT4" ShapeID="Object 25" DrawAspect="Content" ObjectID="_1234567914" r:id="rId59"/>
        </w:object>
      </w:r>
    </w:p>
    <w:p>
      <w:pPr>
        <w:shd w:val="clear" w:color="auto" w:fill="F2F2F2"/>
        <w:spacing w:line="360" w:lineRule="auto"/>
        <w:jc w:val="left"/>
        <w:textAlignment w:val="center"/>
        <w:rPr>
          <w:sz w:val="21"/>
        </w:rPr>
      </w:pPr>
      <w:r>
        <w:rPr>
          <w:sz w:val="21"/>
        </w:rPr>
        <w:t>小超能施加的最大向下拉力等于自身重力，即</w:t>
      </w:r>
      <w:r>
        <w:object>
          <v:shape id="Object 26" o:spid="_x0000_i1057" type="#_x0000_t75" alt="eqIde1ce8944a3f93aab8e26594fdc8bd3e5" style="width:80.96pt;height:16.45pt" o:ole="" o:preferrelative="t" filled="f" stroked="f">
            <v:stroke joinstyle="miter"/>
            <v:imagedata r:id="rId60" o:title="eqIde1ce8944a3f93aab8e26594fdc8bd3e5"/>
            <v:path o:extrusionok="f"/>
            <o:lock v:ext="edit" aspectratio="t"/>
          </v:shape>
          <o:OLEObject Type="Embed" ProgID="Equation.DSMT4" ShapeID="Object 26" DrawAspect="Content" ObjectID="_1234567915" r:id="rId61"/>
        </w:object>
      </w:r>
      <w:r>
        <w:rPr>
          <w:sz w:val="21"/>
        </w:rPr>
        <w:t>，根据杠杆平衡条件</w:t>
      </w:r>
      <w:r>
        <w:object>
          <v:shape id="Object 27" o:spid="_x0000_i1058" type="#_x0000_t75" alt="eqId71b9b3538d9d2dc622fedca29ae61eb3" style="width:85.32pt;height:16.51pt" o:ole="" o:preferrelative="t" filled="f" stroked="f">
            <v:stroke joinstyle="miter"/>
            <v:imagedata r:id="rId62" o:title="eqId71b9b3538d9d2dc622fedca29ae61eb3"/>
            <v:path o:extrusionok="f"/>
            <o:lock v:ext="edit" aspectratio="t"/>
          </v:shape>
          <o:OLEObject Type="Embed" ProgID="Equation.DSMT4" ShapeID="Object 27" DrawAspect="Content" ObjectID="_1234567916" r:id="rId63"/>
        </w:object>
      </w:r>
      <w:r>
        <w:rPr>
          <w:sz w:val="21"/>
        </w:rPr>
        <w:t>得，物体重力为</w:t>
      </w:r>
      <w:r>
        <w:object>
          <v:shape id="Object 28" o:spid="_x0000_i1059" type="#_x0000_t75" alt="eqIdb0ea3c6fad90c4607e754ae209794e10" style="width:160.16pt;height:26.99pt" o:ole="" o:preferrelative="t" filled="f" stroked="f">
            <v:stroke joinstyle="miter"/>
            <v:imagedata r:id="rId64" o:title="eqIdb0ea3c6fad90c4607e754ae209794e10"/>
            <v:path o:extrusionok="f"/>
            <o:lock v:ext="edit" aspectratio="t"/>
          </v:shape>
          <o:OLEObject Type="Embed" ProgID="Equation.DSMT4" ShapeID="Object 28" DrawAspect="Content" ObjectID="_1234567917" r:id="rId65"/>
        </w:object>
      </w:r>
    </w:p>
    <w:p>
      <w:pPr>
        <w:shd w:val="clear" w:color="auto" w:fill="F2F2F2"/>
        <w:spacing w:line="360" w:lineRule="auto"/>
        <w:jc w:val="left"/>
        <w:textAlignment w:val="center"/>
        <w:rPr>
          <w:sz w:val="21"/>
        </w:rPr>
      </w:pPr>
      <w:r>
        <w:rPr>
          <w:sz w:val="21"/>
        </w:rPr>
        <w:t>最大质量</w:t>
      </w:r>
      <w:r>
        <w:object>
          <v:shape id="Object 29" o:spid="_x0000_i1060" type="#_x0000_t75" alt="eqId8b9be266a340c6e18bcf61f5c22fad6a" style="width:139.92pt;height:29.71pt" o:ole="" o:preferrelative="t" filled="f" stroked="f">
            <v:stroke joinstyle="miter"/>
            <v:imagedata r:id="rId66" o:title="eqId8b9be266a340c6e18bcf61f5c22fad6a"/>
            <v:path o:extrusionok="f"/>
            <o:lock v:ext="edit" aspectratio="t"/>
          </v:shape>
          <o:OLEObject Type="Embed" ProgID="Equation.DSMT4" ShapeID="Object 29" DrawAspect="Content" ObjectID="_1234567918" r:id="rId67"/>
        </w:object>
      </w:r>
      <w:r>
        <w:rPr>
          <w:sz w:val="21"/>
        </w:rPr>
        <w:t>，故A错误；</w:t>
      </w:r>
    </w:p>
    <w:p>
      <w:pPr>
        <w:shd w:val="clear" w:color="auto" w:fill="F2F2F2"/>
        <w:spacing w:line="360" w:lineRule="auto"/>
        <w:jc w:val="left"/>
        <w:textAlignment w:val="center"/>
        <w:rPr>
          <w:sz w:val="21"/>
        </w:rPr>
      </w:pPr>
      <w:r>
        <w:rPr>
          <w:sz w:val="21"/>
        </w:rPr>
        <w:t>B．下蹲过程杠杆倾斜，拉力和重物重力都是竖直方向，两个力的力臂都按相同比例缩小，因此拉力大小不变，故B错误；</w:t>
      </w:r>
    </w:p>
    <w:p>
      <w:pPr>
        <w:shd w:val="clear" w:color="auto" w:fill="F2F2F2"/>
        <w:spacing w:line="360" w:lineRule="auto"/>
        <w:jc w:val="left"/>
        <w:textAlignment w:val="center"/>
        <w:rPr>
          <w:sz w:val="21"/>
        </w:rPr>
      </w:pPr>
      <w:r>
        <w:rPr>
          <w:sz w:val="21"/>
        </w:rPr>
        <w:t>C．当压强</w:t>
      </w:r>
      <w:r>
        <w:object>
          <v:shape id="Object 30" o:spid="_x0000_i1061" type="#_x0000_t75" alt="eqIdfc59851aba82f65b317c288e7a9c0525" style="width:53.64pt;height:13.91pt" o:ole="" o:preferrelative="t" filled="f" stroked="f">
            <v:stroke joinstyle="miter"/>
            <v:imagedata r:id="rId68" o:title="eqIdfc59851aba82f65b317c288e7a9c0525"/>
            <v:path o:extrusionok="f"/>
            <o:lock v:ext="edit" aspectratio="t"/>
          </v:shape>
          <o:OLEObject Type="Embed" ProgID="Equation.DSMT4" ShapeID="Object 30" DrawAspect="Content" ObjectID="_1234567919" r:id="rId69"/>
        </w:object>
      </w:r>
      <w:r>
        <w:rPr>
          <w:sz w:val="21"/>
        </w:rPr>
        <w:t>时，地面对小超的支持力</w:t>
      </w:r>
      <w:r>
        <w:object>
          <v:shape id="Object 31" o:spid="_x0000_i1062" type="#_x0000_t75" alt="eqIdec3f1bc0a1d9436ae70c02b0bfa5961c" style="width:175.12pt;height:17.8pt" o:ole="" o:preferrelative="t" filled="f" stroked="f">
            <v:stroke joinstyle="miter"/>
            <v:imagedata r:id="rId70" o:title="eqIdec3f1bc0a1d9436ae70c02b0bfa5961c"/>
            <v:path o:extrusionok="f"/>
            <o:lock v:ext="edit" aspectratio="t"/>
          </v:shape>
          <o:OLEObject Type="Embed" ProgID="Equation.DSMT4" ShapeID="Object 31" DrawAspect="Content" ObjectID="_1234567920" r:id="rId71"/>
        </w:object>
      </w:r>
    </w:p>
    <w:p>
      <w:pPr>
        <w:shd w:val="clear" w:color="auto" w:fill="F2F2F2"/>
        <w:spacing w:line="360" w:lineRule="auto"/>
        <w:jc w:val="left"/>
        <w:textAlignment w:val="center"/>
        <w:rPr>
          <w:sz w:val="21"/>
        </w:rPr>
      </w:pPr>
      <w:r>
        <w:rPr>
          <w:sz w:val="21"/>
        </w:rPr>
        <w:t>小超对杆的拉力</w:t>
      </w:r>
      <w:r>
        <w:object>
          <v:shape id="Object 32" o:spid="_x0000_i1063" type="#_x0000_t75" alt="eqIdd46f45d8e4ef16cf46ef405d742a34a2" style="width:155.76pt;height:16.51pt" o:ole="" o:preferrelative="t" filled="f" stroked="f">
            <v:stroke joinstyle="miter"/>
            <v:imagedata r:id="rId72" o:title="eqIdd46f45d8e4ef16cf46ef405d742a34a2"/>
            <v:path o:extrusionok="f"/>
            <o:lock v:ext="edit" aspectratio="t"/>
          </v:shape>
          <o:OLEObject Type="Embed" ProgID="Equation.DSMT4" ShapeID="Object 32" DrawAspect="Content" ObjectID="_1234567921" r:id="rId73"/>
        </w:object>
      </w:r>
    </w:p>
    <w:p>
      <w:pPr>
        <w:shd w:val="clear" w:color="auto" w:fill="F2F2F2"/>
        <w:spacing w:line="360" w:lineRule="auto"/>
        <w:jc w:val="left"/>
        <w:textAlignment w:val="center"/>
        <w:rPr>
          <w:sz w:val="21"/>
        </w:rPr>
      </w:pPr>
      <w:r>
        <w:rPr>
          <w:sz w:val="21"/>
        </w:rPr>
        <w:t xml:space="preserve"> 由杠杆平衡得</w:t>
      </w:r>
      <w:r>
        <w:object>
          <v:shape id="Object 33" o:spid="_x0000_i1064" type="#_x0000_t75" alt="eqId6090d4884958d3ab2cd122889f26e672" style="width:138.16pt;height:27.08pt" o:ole="" o:preferrelative="t" filled="f" stroked="f">
            <v:stroke joinstyle="miter"/>
            <v:imagedata r:id="rId74" o:title="eqId6090d4884958d3ab2cd122889f26e672"/>
            <v:path o:extrusionok="f"/>
            <o:lock v:ext="edit" aspectratio="t"/>
          </v:shape>
          <o:OLEObject Type="Embed" ProgID="Equation.DSMT4" ShapeID="Object 33" DrawAspect="Content" ObjectID="_1234567922" r:id="rId75"/>
        </w:object>
      </w:r>
    </w:p>
    <w:p>
      <w:pPr>
        <w:shd w:val="clear" w:color="auto" w:fill="F2F2F2"/>
        <w:spacing w:line="360" w:lineRule="auto"/>
        <w:jc w:val="left"/>
        <w:textAlignment w:val="center"/>
        <w:rPr>
          <w:sz w:val="21"/>
        </w:rPr>
      </w:pPr>
      <w:r>
        <w:rPr>
          <w:sz w:val="21"/>
        </w:rPr>
        <w:t>质量</w:t>
      </w:r>
      <w:r>
        <w:object>
          <v:shape id="Object 34" o:spid="_x0000_i1065" type="#_x0000_t75" alt="eqIdc1970965e0b03abb46cb234fda94db94" style="width:132pt;height:29.71pt" o:ole="" o:preferrelative="t" filled="f" stroked="f">
            <v:stroke joinstyle="miter"/>
            <v:imagedata r:id="rId76" o:title="eqIdc1970965e0b03abb46cb234fda94db94"/>
            <v:path o:extrusionok="f"/>
            <o:lock v:ext="edit" aspectratio="t"/>
          </v:shape>
          <o:OLEObject Type="Embed" ProgID="Equation.DSMT4" ShapeID="Object 34" DrawAspect="Content" ObjectID="_1234567923" r:id="rId77"/>
        </w:object>
      </w:r>
      <w:r>
        <w:rPr>
          <w:sz w:val="21"/>
        </w:rPr>
        <w:t>，故C错误；</w:t>
      </w:r>
    </w:p>
    <w:p>
      <w:pPr>
        <w:shd w:val="clear" w:color="auto" w:fill="F2F2F2"/>
        <w:spacing w:line="360" w:lineRule="auto"/>
        <w:jc w:val="left"/>
        <w:textAlignment w:val="center"/>
        <w:rPr>
          <w:sz w:val="21"/>
        </w:rPr>
      </w:pPr>
      <w:r>
        <w:rPr>
          <w:sz w:val="21"/>
        </w:rPr>
        <w:t>D．杆是轻质杆，不计自重，小超做的功</w:t>
      </w:r>
      <w:r>
        <w:object>
          <v:shape id="Object 35" o:spid="_x0000_i1066" type="#_x0000_t75" alt="eqId9469aaeb2f3e768cd4732b848e87eb20" style="width:207.64pt;height:16.45pt" o:ole="" o:preferrelative="t" filled="f" stroked="f">
            <v:stroke joinstyle="miter"/>
            <v:imagedata r:id="rId78" o:title="eqId9469aaeb2f3e768cd4732b848e87eb20"/>
            <v:path o:extrusionok="f"/>
            <o:lock v:ext="edit" aspectratio="t"/>
          </v:shape>
          <o:OLEObject Type="Embed" ProgID="Equation.DSMT4" ShapeID="Object 35" DrawAspect="Content" ObjectID="_1234567924" r:id="rId79"/>
        </w:object>
      </w:r>
    </w:p>
    <w:p>
      <w:pPr>
        <w:shd w:val="clear" w:color="auto" w:fill="F2F2F2"/>
        <w:spacing w:line="360" w:lineRule="auto"/>
        <w:jc w:val="left"/>
        <w:textAlignment w:val="center"/>
        <w:rPr>
          <w:sz w:val="21"/>
        </w:rPr>
      </w:pPr>
      <w:r>
        <w:rPr>
          <w:sz w:val="21"/>
        </w:rPr>
        <w:t>功率</w:t>
      </w:r>
      <w:r>
        <w:object>
          <v:shape id="Object 36" o:spid="_x0000_i1067" type="#_x0000_t75" alt="eqId2e067ff266af9799ad060aae21526d18" style="width:90.6pt;height:27.11pt" o:ole="" o:preferrelative="t" filled="f" stroked="f">
            <v:stroke joinstyle="miter"/>
            <v:imagedata r:id="rId80" o:title="eqId2e067ff266af9799ad060aae21526d18"/>
            <v:path o:extrusionok="f"/>
            <o:lock v:ext="edit" aspectratio="t"/>
          </v:shape>
          <o:OLEObject Type="Embed" ProgID="Equation.DSMT4" ShapeID="Object 36" DrawAspect="Content" ObjectID="_1234567925" r:id="rId81"/>
        </w:object>
      </w: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5．如图所示，斜面底端</w:t>
      </w:r>
      <w:r>
        <w:rPr>
          <w:rFonts w:ascii="Times New Roman" w:eastAsia="Times New Roman" w:hAnsi="Times New Roman" w:cs="Times New Roman"/>
          <w:i/>
          <w:sz w:val="21"/>
        </w:rPr>
        <w:t>A</w:t>
      </w:r>
      <w:r>
        <w:rPr>
          <w:sz w:val="21"/>
        </w:rPr>
        <w:t>点到斜面上</w:t>
      </w:r>
      <w:r>
        <w:rPr>
          <w:rFonts w:ascii="Times New Roman" w:eastAsia="Times New Roman" w:hAnsi="Times New Roman" w:cs="Times New Roman"/>
          <w:i/>
          <w:sz w:val="21"/>
        </w:rPr>
        <w:t>B</w:t>
      </w:r>
      <w:r>
        <w:rPr>
          <w:sz w:val="21"/>
        </w:rPr>
        <w:t>点的距离</w:t>
      </w:r>
      <w:r>
        <w:rPr>
          <w:rFonts w:ascii="Times New Roman" w:eastAsia="Times New Roman" w:hAnsi="Times New Roman" w:cs="Times New Roman"/>
          <w:i/>
          <w:sz w:val="21"/>
        </w:rPr>
        <w:t>L</w:t>
      </w:r>
      <w:r>
        <w:rPr>
          <w:sz w:val="21"/>
        </w:rPr>
        <w:t>为80cm，</w:t>
      </w:r>
      <w:r>
        <w:rPr>
          <w:rFonts w:ascii="Times New Roman" w:eastAsia="Times New Roman" w:hAnsi="Times New Roman" w:cs="Times New Roman"/>
          <w:i/>
          <w:sz w:val="21"/>
        </w:rPr>
        <w:t>B</w:t>
      </w:r>
      <w:r>
        <w:rPr>
          <w:sz w:val="21"/>
        </w:rPr>
        <w:t>点距水平地面高度</w:t>
      </w:r>
      <w:r>
        <w:rPr>
          <w:rFonts w:ascii="Times New Roman" w:eastAsia="Times New Roman" w:hAnsi="Times New Roman" w:cs="Times New Roman"/>
          <w:i/>
          <w:sz w:val="21"/>
        </w:rPr>
        <w:t>h</w:t>
      </w:r>
      <w:r>
        <w:rPr>
          <w:sz w:val="21"/>
        </w:rPr>
        <w:t>为20cm。沿斜面向上用0.8N的拉力</w:t>
      </w:r>
      <w:r>
        <w:rPr>
          <w:rFonts w:ascii="Times New Roman" w:eastAsia="Times New Roman" w:hAnsi="Times New Roman" w:cs="Times New Roman"/>
          <w:i/>
          <w:sz w:val="21"/>
        </w:rPr>
        <w:t>F</w:t>
      </w:r>
      <w:r>
        <w:rPr>
          <w:sz w:val="21"/>
        </w:rPr>
        <w:t>将重为2N的木块匀速拉到图中虚框所示位置，用时2s。这段过程中拉力</w:t>
      </w:r>
      <w:r>
        <w:rPr>
          <w:rFonts w:ascii="Times New Roman" w:eastAsia="Times New Roman" w:hAnsi="Times New Roman" w:cs="Times New Roman"/>
          <w:i/>
          <w:sz w:val="21"/>
        </w:rPr>
        <w:t>F</w:t>
      </w:r>
      <w:r>
        <w:rPr>
          <w:sz w:val="21"/>
        </w:rPr>
        <w:t>做的功为</w:t>
      </w:r>
      <w:r>
        <w:rPr>
          <w:rFonts w:ascii="Times New Roman" w:eastAsia="Times New Roman" w:hAnsi="Times New Roman" w:cs="Times New Roman"/>
          <w:i/>
          <w:sz w:val="21"/>
        </w:rPr>
        <w:t>W</w:t>
      </w:r>
      <w:r>
        <w:rPr>
          <w:sz w:val="21"/>
        </w:rPr>
        <w:t>，功率为</w:t>
      </w:r>
      <w:r>
        <w:rPr>
          <w:rFonts w:ascii="Times New Roman" w:eastAsia="Times New Roman" w:hAnsi="Times New Roman" w:cs="Times New Roman"/>
          <w:i/>
          <w:sz w:val="21"/>
        </w:rPr>
        <w:t>P</w:t>
      </w:r>
      <w:r>
        <w:rPr>
          <w:sz w:val="21"/>
        </w:rPr>
        <w:t>，斜面的机械效率为</w:t>
      </w:r>
      <w:r>
        <w:rPr>
          <w:rFonts w:ascii="Times New Roman" w:eastAsia="Times New Roman" w:hAnsi="Times New Roman" w:cs="Times New Roman"/>
          <w:i/>
          <w:sz w:val="21"/>
        </w:rPr>
        <w:t>η</w:t>
      </w:r>
      <w:r>
        <w:rPr>
          <w:sz w:val="21"/>
        </w:rPr>
        <w:t>，木块在该斜面上受到的滑动摩擦力为</w:t>
      </w:r>
      <w:r>
        <w:rPr>
          <w:rFonts w:ascii="Times New Roman" w:eastAsia="Times New Roman" w:hAnsi="Times New Roman" w:cs="Times New Roman"/>
          <w:i/>
          <w:sz w:val="21"/>
        </w:rPr>
        <w:t>f</w:t>
      </w:r>
      <w:r>
        <w:rPr>
          <w:sz w:val="21"/>
        </w:rPr>
        <w:t>。下列说法中（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68" type="#_x0000_t75" alt="@@@828917b9-b430-4261-8b76-8c7f410c5ac7" style="width:229.5pt;height:93.75pt" o:preferrelative="t" filled="f" stroked="f">
            <v:fill o:detectmouseclick="t"/>
            <v:imagedata r:id="rId82" o:title="@@@828917b9-b430-4261-8b76-8c7f410c5ac7"/>
            <v:path o:extrusionok="f"/>
            <o:lock v:ext="edit" aspectratio="t"/>
          </v:shape>
        </w:pict>
      </w:r>
    </w:p>
    <w:p>
      <w:pPr>
        <w:shd w:val="clear" w:color="auto" w:fill="auto"/>
        <w:spacing w:line="360" w:lineRule="auto"/>
        <w:jc w:val="left"/>
        <w:textAlignment w:val="center"/>
        <w:rPr>
          <w:sz w:val="21"/>
        </w:rPr>
      </w:pPr>
      <w:r>
        <w:rPr>
          <w:sz w:val="21"/>
        </w:rPr>
        <w:t>①</w:t>
      </w:r>
      <w:r>
        <w:rPr>
          <w:rFonts w:ascii="Times New Roman" w:eastAsia="Times New Roman" w:hAnsi="Times New Roman" w:cs="Times New Roman"/>
          <w:i/>
          <w:sz w:val="21"/>
        </w:rPr>
        <w:t>W</w:t>
      </w:r>
      <w:r>
        <w:rPr>
          <w:sz w:val="21"/>
        </w:rPr>
        <w:t>=0.4J　②</w:t>
      </w:r>
      <w:r>
        <w:rPr>
          <w:rFonts w:ascii="Times New Roman" w:eastAsia="Times New Roman" w:hAnsi="Times New Roman" w:cs="Times New Roman"/>
          <w:i/>
          <w:sz w:val="21"/>
        </w:rPr>
        <w:t>P</w:t>
      </w:r>
      <w:r>
        <w:rPr>
          <w:sz w:val="21"/>
        </w:rPr>
        <w:t>=0.32W　③</w:t>
      </w:r>
      <w:r>
        <w:rPr>
          <w:rFonts w:ascii="Times New Roman" w:eastAsia="Times New Roman" w:hAnsi="Times New Roman" w:cs="Times New Roman"/>
          <w:i/>
          <w:sz w:val="21"/>
        </w:rPr>
        <w:t>η</w:t>
      </w:r>
      <w:r>
        <w:rPr>
          <w:sz w:val="21"/>
        </w:rPr>
        <w:t>=62.5%　④</w:t>
      </w:r>
      <w:r>
        <w:rPr>
          <w:rFonts w:ascii="Times New Roman" w:eastAsia="Times New Roman" w:hAnsi="Times New Roman" w:cs="Times New Roman"/>
          <w:i/>
          <w:sz w:val="21"/>
        </w:rPr>
        <w:t>f</w:t>
      </w:r>
      <w:r>
        <w:rPr>
          <w:sz w:val="21"/>
        </w:rPr>
        <w:t>=0.8N</w:t>
      </w:r>
    </w:p>
    <w:p>
      <w:pPr>
        <w:shd w:val="clear" w:color="auto" w:fill="auto"/>
        <w:tabs>
          <w:tab w:val="left" w:pos="4156"/>
        </w:tabs>
        <w:spacing w:line="360" w:lineRule="auto"/>
        <w:ind w:left="300"/>
        <w:jc w:val="left"/>
        <w:textAlignment w:val="center"/>
        <w:rPr>
          <w:sz w:val="21"/>
        </w:rPr>
      </w:pPr>
      <w:r>
        <w:rPr>
          <w:sz w:val="21"/>
        </w:rPr>
        <w:t>A．只有②③正确</w:t>
      </w:r>
      <w:r>
        <w:rPr>
          <w:sz w:val="21"/>
        </w:rPr>
        <w:tab/>
      </w:r>
      <w:r>
        <w:rPr>
          <w:sz w:val="21"/>
        </w:rPr>
        <w:t>B．只有①②④正确</w:t>
      </w:r>
    </w:p>
    <w:p>
      <w:pPr>
        <w:shd w:val="clear" w:color="auto" w:fill="auto"/>
        <w:tabs>
          <w:tab w:val="left" w:pos="4156"/>
        </w:tabs>
        <w:spacing w:line="360" w:lineRule="auto"/>
        <w:ind w:left="300"/>
        <w:jc w:val="left"/>
        <w:textAlignment w:val="center"/>
        <w:rPr>
          <w:sz w:val="21"/>
        </w:rPr>
      </w:pPr>
      <w:r>
        <w:rPr>
          <w:sz w:val="21"/>
        </w:rPr>
        <w:t>C．只有③④正确</w:t>
      </w:r>
      <w:r>
        <w:rPr>
          <w:sz w:val="21"/>
        </w:rPr>
        <w:tab/>
      </w:r>
      <w:r>
        <w:rPr>
          <w:sz w:val="21"/>
        </w:rPr>
        <w:t>D．只有①③④正确</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【详解】已知拉力</w:t>
      </w:r>
      <w:r>
        <w:object>
          <v:shape id="Object 37" o:spid="_x0000_i1069" type="#_x0000_t75" alt="eqId7159d37843abb2b1b8551237bce6e992" style="width:43.03pt;height:12.56pt" o:ole="" o:preferrelative="t" filled="f" stroked="f">
            <v:stroke joinstyle="miter"/>
            <v:imagedata r:id="rId83" o:title="eqId7159d37843abb2b1b8551237bce6e992"/>
            <v:path o:extrusionok="f"/>
            <o:lock v:ext="edit" aspectratio="t"/>
          </v:shape>
          <o:OLEObject Type="Embed" ProgID="Equation.DSMT4" ShapeID="Object 37" DrawAspect="Content" ObjectID="_1234567926" r:id="rId84"/>
        </w:object>
      </w:r>
      <w:r>
        <w:rPr>
          <w:sz w:val="21"/>
        </w:rPr>
        <w:t>，斜面长度</w:t>
      </w:r>
      <w:r>
        <w:object>
          <v:shape id="Object 38" o:spid="_x0000_i1070" type="#_x0000_t75" alt="eqId31a49cc79809b055d5c9db38642fd9a3" style="width:75.64pt;height:11.9pt" o:ole="" o:preferrelative="t" filled="f" stroked="f">
            <v:stroke joinstyle="miter"/>
            <v:imagedata r:id="rId85" o:title="eqId31a49cc79809b055d5c9db38642fd9a3"/>
            <v:path o:extrusionok="f"/>
            <o:lock v:ext="edit" aspectratio="t"/>
          </v:shape>
          <o:OLEObject Type="Embed" ProgID="Equation.DSMT4" ShapeID="Object 38" DrawAspect="Content" ObjectID="_1234567927" r:id="rId86"/>
        </w:object>
      </w:r>
    </w:p>
    <w:p>
      <w:pPr>
        <w:shd w:val="clear" w:color="auto" w:fill="F2F2F2"/>
        <w:spacing w:line="360" w:lineRule="auto"/>
        <w:jc w:val="left"/>
        <w:textAlignment w:val="center"/>
        <w:rPr>
          <w:sz w:val="21"/>
        </w:rPr>
      </w:pPr>
      <w:r>
        <w:rPr>
          <w:sz w:val="21"/>
        </w:rPr>
        <w:t>推力</w:t>
      </w:r>
      <w:r>
        <w:rPr>
          <w:i/>
          <w:sz w:val="21"/>
        </w:rPr>
        <w:t>F</w:t>
      </w:r>
      <w:r>
        <w:rPr>
          <w:sz w:val="21"/>
        </w:rPr>
        <w:t>所做的总功为</w:t>
      </w:r>
      <w:r>
        <w:object>
          <v:shape id="Object 39" o:spid="_x0000_i1071" type="#_x0000_t75" alt="eqId45e3387b5e8a10387bec3f94f5f69c84" style="width:135.52pt;height:15.94pt" o:ole="" o:preferrelative="t" filled="f" stroked="f">
            <v:stroke joinstyle="miter"/>
            <v:imagedata r:id="rId87" o:title="eqId45e3387b5e8a10387bec3f94f5f69c84"/>
            <v:path o:extrusionok="f"/>
            <o:lock v:ext="edit" aspectratio="t"/>
          </v:shape>
          <o:OLEObject Type="Embed" ProgID="Equation.DSMT4" ShapeID="Object 39" DrawAspect="Content" ObjectID="_1234567928" r:id="rId88"/>
        </w:object>
      </w:r>
      <w:r>
        <w:rPr>
          <w:sz w:val="21"/>
        </w:rPr>
        <w:t xml:space="preserve"> </w:t>
      </w:r>
    </w:p>
    <w:p>
      <w:pPr>
        <w:shd w:val="clear" w:color="auto" w:fill="F2F2F2"/>
        <w:spacing w:line="360" w:lineRule="auto"/>
        <w:jc w:val="left"/>
        <w:textAlignment w:val="center"/>
        <w:rPr>
          <w:sz w:val="21"/>
        </w:rPr>
      </w:pPr>
      <w:r>
        <w:rPr>
          <w:sz w:val="21"/>
        </w:rPr>
        <w:t>故①</w:t>
      </w:r>
      <w:r>
        <w:object>
          <v:shape id="Object 40" o:spid="_x0000_i1072" type="#_x0000_t75" alt="eqId20094a266b4be3910df7b26d06e7c599" style="width:40.39pt;height:11.61pt" o:ole="" o:preferrelative="t" filled="f" stroked="f">
            <v:stroke joinstyle="miter"/>
            <v:imagedata r:id="rId89" o:title="eqId20094a266b4be3910df7b26d06e7c599"/>
            <v:path o:extrusionok="f"/>
            <o:lock v:ext="edit" aspectratio="t"/>
          </v:shape>
          <o:OLEObject Type="Embed" ProgID="Equation.DSMT4" ShapeID="Object 40" DrawAspect="Content" ObjectID="_1234567929" r:id="rId90"/>
        </w:object>
      </w:r>
      <w:r>
        <w:rPr>
          <w:sz w:val="21"/>
        </w:rPr>
        <w:t>错误；</w:t>
      </w:r>
    </w:p>
    <w:p>
      <w:pPr>
        <w:shd w:val="clear" w:color="auto" w:fill="F2F2F2"/>
        <w:spacing w:line="360" w:lineRule="auto"/>
        <w:jc w:val="left"/>
        <w:textAlignment w:val="center"/>
        <w:rPr>
          <w:sz w:val="21"/>
        </w:rPr>
      </w:pPr>
      <w:r>
        <w:rPr>
          <w:sz w:val="21"/>
        </w:rPr>
        <w:t>已知时间</w:t>
      </w:r>
      <w:r>
        <w:object>
          <v:shape id="Object 41" o:spid="_x0000_i1073" type="#_x0000_t75" alt="eqIdf10151385d21c8173c07e9d5cb23776d" style="width:27.27pt;height:12.76pt" o:ole="" o:preferrelative="t" filled="f" stroked="f">
            <v:stroke joinstyle="miter"/>
            <v:imagedata r:id="rId91" o:title="eqIdf10151385d21c8173c07e9d5cb23776d"/>
            <v:path o:extrusionok="f"/>
            <o:lock v:ext="edit" aspectratio="t"/>
          </v:shape>
          <o:OLEObject Type="Embed" ProgID="Equation.DSMT4" ShapeID="Object 41" DrawAspect="Content" ObjectID="_1234567930" r:id="rId92"/>
        </w:object>
      </w:r>
      <w:r>
        <w:rPr>
          <w:sz w:val="21"/>
        </w:rPr>
        <w:t>，推力的功率</w:t>
      </w:r>
      <w:r>
        <w:object>
          <v:shape id="Object 42" o:spid="_x0000_i1074" type="#_x0000_t75" alt="eqIdf60ef4e75fbc08ed5dbf434cde50cc2a" style="width:111.76pt;height:28.4pt" o:ole="" o:preferrelative="t" filled="f" stroked="f">
            <v:stroke joinstyle="miter"/>
            <v:imagedata r:id="rId93" o:title="eqIdf60ef4e75fbc08ed5dbf434cde50cc2a"/>
            <v:path o:extrusionok="f"/>
            <o:lock v:ext="edit" aspectratio="t"/>
          </v:shape>
          <o:OLEObject Type="Embed" ProgID="Equation.DSMT4" ShapeID="Object 42" DrawAspect="Content" ObjectID="_1234567931" r:id="rId94"/>
        </w:object>
      </w:r>
    </w:p>
    <w:p>
      <w:pPr>
        <w:shd w:val="clear" w:color="auto" w:fill="F2F2F2"/>
        <w:spacing w:line="360" w:lineRule="auto"/>
        <w:jc w:val="left"/>
        <w:textAlignment w:val="center"/>
        <w:rPr>
          <w:sz w:val="21"/>
        </w:rPr>
      </w:pPr>
      <w:r>
        <w:rPr>
          <w:sz w:val="21"/>
        </w:rPr>
        <w:t>故②正确；</w:t>
      </w:r>
    </w:p>
    <w:p>
      <w:pPr>
        <w:shd w:val="clear" w:color="auto" w:fill="F2F2F2"/>
        <w:spacing w:line="360" w:lineRule="auto"/>
        <w:jc w:val="left"/>
        <w:textAlignment w:val="center"/>
        <w:rPr>
          <w:sz w:val="21"/>
        </w:rPr>
      </w:pPr>
      <w:r>
        <w:rPr>
          <w:sz w:val="21"/>
        </w:rPr>
        <w:t>已知</w:t>
      </w:r>
      <w:r>
        <w:rPr>
          <w:rFonts w:ascii="Times New Roman" w:eastAsia="Times New Roman" w:hAnsi="Times New Roman" w:cs="Times New Roman"/>
          <w:i/>
          <w:sz w:val="21"/>
        </w:rPr>
        <w:t>B</w:t>
      </w:r>
      <w:r>
        <w:rPr>
          <w:sz w:val="21"/>
        </w:rPr>
        <w:t>点距水平地面高度</w:t>
      </w:r>
      <w:r>
        <w:object>
          <v:shape id="Object 43" o:spid="_x0000_i1075" type="#_x0000_t75" alt="eqId13a71f3253005b8cdead8e7bec3b3a10" style="width:74.76pt;height:11.8pt" o:ole="" o:preferrelative="t" filled="f" stroked="f">
            <v:stroke joinstyle="miter"/>
            <v:imagedata r:id="rId95" o:title="eqId13a71f3253005b8cdead8e7bec3b3a10"/>
            <v:path o:extrusionok="f"/>
            <o:lock v:ext="edit" aspectratio="t"/>
          </v:shape>
          <o:OLEObject Type="Embed" ProgID="Equation.DSMT4" ShapeID="Object 43" DrawAspect="Content" ObjectID="_1234567932" r:id="rId96"/>
        </w:object>
      </w:r>
    </w:p>
    <w:p>
      <w:pPr>
        <w:shd w:val="clear" w:color="auto" w:fill="F2F2F2"/>
        <w:spacing w:line="360" w:lineRule="auto"/>
        <w:jc w:val="left"/>
        <w:textAlignment w:val="center"/>
        <w:rPr>
          <w:sz w:val="21"/>
        </w:rPr>
      </w:pPr>
      <w:r>
        <w:rPr>
          <w:sz w:val="21"/>
        </w:rPr>
        <w:t>木块重力</w:t>
      </w:r>
      <w:r>
        <w:object>
          <v:shape id="Object 44" o:spid="_x0000_i1076" type="#_x0000_t75" alt="eqId7d1de9ce08a3b4312a08673b419c2524" style="width:35.16pt;height:12.46pt" o:ole="" o:preferrelative="t" filled="f" stroked="f">
            <v:stroke joinstyle="miter"/>
            <v:imagedata r:id="rId97" o:title="eqId7d1de9ce08a3b4312a08673b419c2524"/>
            <v:path o:extrusionok="f"/>
            <o:lock v:ext="edit" aspectratio="t"/>
          </v:shape>
          <o:OLEObject Type="Embed" ProgID="Equation.DSMT4" ShapeID="Object 44" DrawAspect="Content" ObjectID="_1234567933" r:id="rId98"/>
        </w:object>
      </w:r>
      <w:r>
        <w:rPr>
          <w:sz w:val="21"/>
        </w:rPr>
        <w:t>，则有用功</w:t>
      </w:r>
      <w:r>
        <w:object>
          <v:shape id="Object 45" o:spid="_x0000_i1077" type="#_x0000_t75" alt="eqId1536ea8948ce983ceac6ef19f754a86a" style="width:129.36pt;height:18.19pt" o:ole="" o:preferrelative="t" filled="f" stroked="f">
            <v:stroke joinstyle="miter"/>
            <v:imagedata r:id="rId99" o:title="eqId1536ea8948ce983ceac6ef19f754a86a"/>
            <v:path o:extrusionok="f"/>
            <o:lock v:ext="edit" aspectratio="t"/>
          </v:shape>
          <o:OLEObject Type="Embed" ProgID="Equation.DSMT4" ShapeID="Object 45" DrawAspect="Content" ObjectID="_1234567934" r:id="rId100"/>
        </w:object>
      </w:r>
    </w:p>
    <w:p>
      <w:pPr>
        <w:shd w:val="clear" w:color="auto" w:fill="F2F2F2"/>
        <w:spacing w:line="360" w:lineRule="auto"/>
        <w:jc w:val="left"/>
        <w:textAlignment w:val="center"/>
        <w:rPr>
          <w:sz w:val="21"/>
        </w:rPr>
      </w:pPr>
      <w:r>
        <w:rPr>
          <w:sz w:val="21"/>
        </w:rPr>
        <w:t>斜面的机械效率</w:t>
      </w:r>
      <w:r>
        <w:object>
          <v:shape id="Object 46" o:spid="_x0000_i1078" type="#_x0000_t75" alt="eqIda5abdbc1a0012670a4c30e13ef60e91d" style="width:178.6pt;height:31.74pt" o:ole="" o:preferrelative="t" filled="f" stroked="f">
            <v:stroke joinstyle="miter"/>
            <v:imagedata r:id="rId101" o:title="eqIda5abdbc1a0012670a4c30e13ef60e91d"/>
            <v:path o:extrusionok="f"/>
            <o:lock v:ext="edit" aspectratio="t"/>
          </v:shape>
          <o:OLEObject Type="Embed" ProgID="Equation.DSMT4" ShapeID="Object 46" DrawAspect="Content" ObjectID="_1234567935" r:id="rId102"/>
        </w:object>
      </w:r>
      <w:r>
        <w:rPr>
          <w:sz w:val="21"/>
        </w:rPr>
        <w:t xml:space="preserve"> </w:t>
      </w:r>
    </w:p>
    <w:p>
      <w:pPr>
        <w:shd w:val="clear" w:color="auto" w:fill="F2F2F2"/>
        <w:spacing w:line="360" w:lineRule="auto"/>
        <w:jc w:val="left"/>
        <w:textAlignment w:val="center"/>
        <w:rPr>
          <w:sz w:val="21"/>
        </w:rPr>
      </w:pPr>
      <w:r>
        <w:rPr>
          <w:sz w:val="21"/>
        </w:rPr>
        <w:t>故③正确；</w:t>
      </w:r>
    </w:p>
    <w:p>
      <w:pPr>
        <w:shd w:val="clear" w:color="auto" w:fill="F2F2F2"/>
        <w:spacing w:line="360" w:lineRule="auto"/>
        <w:jc w:val="left"/>
        <w:textAlignment w:val="center"/>
        <w:rPr>
          <w:sz w:val="21"/>
        </w:rPr>
      </w:pPr>
      <w:r>
        <w:rPr>
          <w:sz w:val="21"/>
        </w:rPr>
        <w:t>额外功</w:t>
      </w:r>
      <w:r>
        <w:object>
          <v:shape id="Object 47" o:spid="_x0000_i1079" type="#_x0000_t75" alt="eqIdcbfcf6b3ccb962d34d47b234b569e627" style="width:171.6pt;height:16.69pt" o:ole="" o:preferrelative="t" filled="f" stroked="f">
            <v:stroke joinstyle="miter"/>
            <v:imagedata r:id="rId103" o:title="eqIdcbfcf6b3ccb962d34d47b234b569e627"/>
            <v:path o:extrusionok="f"/>
            <o:lock v:ext="edit" aspectratio="t"/>
          </v:shape>
          <o:OLEObject Type="Embed" ProgID="Equation.DSMT4" ShapeID="Object 47" DrawAspect="Content" ObjectID="_1234567936" r:id="rId104"/>
        </w:object>
      </w:r>
    </w:p>
    <w:p>
      <w:pPr>
        <w:shd w:val="clear" w:color="auto" w:fill="F2F2F2"/>
        <w:spacing w:line="360" w:lineRule="auto"/>
        <w:jc w:val="left"/>
        <w:textAlignment w:val="center"/>
        <w:rPr>
          <w:sz w:val="21"/>
        </w:rPr>
      </w:pPr>
      <w:r>
        <w:rPr>
          <w:sz w:val="21"/>
        </w:rPr>
        <w:t>又因为</w:t>
      </w:r>
      <w:r>
        <w:object>
          <v:shape id="Object 48" o:spid="_x0000_i1080" type="#_x0000_t75" alt="eqIdc0de1f40c4c4c4453108a68f66c516f7" style="width:45.72pt;height:16.56pt" o:ole="" o:preferrelative="t" filled="f" stroked="f">
            <v:stroke joinstyle="miter"/>
            <v:imagedata r:id="rId105" o:title="eqIdc0de1f40c4c4c4453108a68f66c516f7"/>
            <v:path o:extrusionok="f"/>
            <o:lock v:ext="edit" aspectratio="t"/>
          </v:shape>
          <o:OLEObject Type="Embed" ProgID="Equation.DSMT4" ShapeID="Object 48" DrawAspect="Content" ObjectID="_1234567937" r:id="rId106"/>
        </w:object>
      </w:r>
      <w:r>
        <w:rPr>
          <w:sz w:val="21"/>
        </w:rPr>
        <w:t>，所以滑动摩擦力</w:t>
      </w:r>
      <w:r>
        <w:object>
          <v:shape id="Object 49" o:spid="_x0000_i1081" type="#_x0000_t75" alt="eqIdcb1175033ae154b5307983723655ffea" style="width:109.96pt;height:28.12pt" o:ole="" o:preferrelative="t" filled="f" stroked="f">
            <v:stroke joinstyle="miter"/>
            <v:imagedata r:id="rId107" o:title="eqIdcb1175033ae154b5307983723655ffea"/>
            <v:path o:extrusionok="f"/>
            <o:lock v:ext="edit" aspectratio="t"/>
          </v:shape>
          <o:OLEObject Type="Embed" ProgID="Equation.DSMT4" ShapeID="Object 49" DrawAspect="Content" ObjectID="_1234567938" r:id="rId108"/>
        </w:object>
      </w:r>
    </w:p>
    <w:p>
      <w:pPr>
        <w:shd w:val="clear" w:color="auto" w:fill="F2F2F2"/>
        <w:spacing w:line="360" w:lineRule="auto"/>
        <w:jc w:val="left"/>
        <w:textAlignment w:val="center"/>
        <w:rPr>
          <w:sz w:val="21"/>
        </w:rPr>
      </w:pPr>
      <w:r>
        <w:rPr>
          <w:sz w:val="21"/>
        </w:rPr>
        <w:t>故④错误。</w:t>
      </w:r>
    </w:p>
    <w:p>
      <w:pPr>
        <w:shd w:val="clear" w:color="auto" w:fill="F2F2F2"/>
        <w:spacing w:line="360" w:lineRule="auto"/>
        <w:jc w:val="left"/>
        <w:textAlignment w:val="center"/>
        <w:rPr>
          <w:sz w:val="21"/>
        </w:rPr>
      </w:pPr>
      <w:r>
        <w:rPr>
          <w:sz w:val="21"/>
        </w:rPr>
        <w:t>只有②和③正确，故选A。</w:t>
      </w:r>
    </w:p>
    <w:p>
      <w:pPr>
        <w:shd w:val="clear" w:color="auto" w:fill="auto"/>
        <w:spacing w:line="360" w:lineRule="auto"/>
        <w:jc w:val="left"/>
        <w:textAlignment w:val="center"/>
        <w:rPr>
          <w:sz w:val="21"/>
        </w:rPr>
      </w:pPr>
      <w:r>
        <w:rPr>
          <w:sz w:val="21"/>
        </w:rPr>
        <w:t>6．《墨经》中记载的车梯是先秦墨家巧夺天工的智慧结晶，如图是车梯的示意图，筐内土的质量为80kg，人的拉力为500N，筐被匀速提升2m，</w:t>
      </w:r>
      <w:r>
        <w:rPr>
          <w:rFonts w:ascii="Times New Roman" w:eastAsia="Times New Roman" w:hAnsi="Times New Roman" w:cs="Times New Roman"/>
          <w:i/>
          <w:sz w:val="21"/>
        </w:rPr>
        <w:t>g</w:t>
      </w:r>
      <w:r>
        <w:rPr>
          <w:sz w:val="21"/>
        </w:rPr>
        <w:t>取10N/kg，下列说法正确的是（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82" type="#_x0000_t75" alt="@@@ff074cb1-6b38-4ef2-beec-65f7aaa33f24" style="width:90.73pt;height:99.76pt" o:preferrelative="t" filled="f" stroked="f">
            <v:fill o:detectmouseclick="t"/>
            <v:imagedata r:id="rId109" o:title="@@@ff074cb1-6b38-4ef2-beec-65f7aaa33f24"/>
            <v:path o:extrusionok="f"/>
            <o:lock v:ext="edit" aspectratio="t"/>
          </v:shape>
        </w:pict>
      </w:r>
    </w:p>
    <w:p>
      <w:pPr>
        <w:shd w:val="clear" w:color="auto" w:fill="auto"/>
        <w:spacing w:line="360" w:lineRule="auto"/>
        <w:ind w:left="300"/>
        <w:jc w:val="left"/>
        <w:textAlignment w:val="center"/>
        <w:rPr>
          <w:sz w:val="21"/>
        </w:rPr>
      </w:pPr>
      <w:r>
        <w:rPr>
          <w:sz w:val="21"/>
        </w:rPr>
        <w:t>A．图中A 滑轮的作用是改变力的方向</w:t>
      </w:r>
    </w:p>
    <w:p>
      <w:pPr>
        <w:shd w:val="clear" w:color="auto" w:fill="auto"/>
        <w:spacing w:line="360" w:lineRule="auto"/>
        <w:ind w:left="300"/>
        <w:jc w:val="left"/>
        <w:textAlignment w:val="center"/>
        <w:rPr>
          <w:sz w:val="21"/>
        </w:rPr>
      </w:pPr>
      <w:r>
        <w:rPr>
          <w:sz w:val="21"/>
        </w:rPr>
        <w:t>B．该过程中人做的有用功为1600J</w:t>
      </w:r>
    </w:p>
    <w:p>
      <w:pPr>
        <w:shd w:val="clear" w:color="auto" w:fill="auto"/>
        <w:spacing w:line="360" w:lineRule="auto"/>
        <w:ind w:left="300"/>
        <w:jc w:val="left"/>
        <w:textAlignment w:val="center"/>
        <w:rPr>
          <w:sz w:val="21"/>
        </w:rPr>
      </w:pPr>
      <w:r>
        <w:rPr>
          <w:sz w:val="21"/>
        </w:rPr>
        <w:t>C．该过程中装置的机械效率为90%</w:t>
      </w:r>
    </w:p>
    <w:p>
      <w:pPr>
        <w:shd w:val="clear" w:color="auto" w:fill="auto"/>
        <w:spacing w:line="360" w:lineRule="auto"/>
        <w:ind w:left="300"/>
        <w:jc w:val="left"/>
        <w:textAlignment w:val="center"/>
        <w:rPr>
          <w:sz w:val="21"/>
        </w:rPr>
      </w:pPr>
      <w:r>
        <w:rPr>
          <w:sz w:val="21"/>
        </w:rPr>
        <w:t>D．增大提升筐的高度，装置的机械效率会变大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【详解】筐内土的质量</w:t>
      </w:r>
      <w:r>
        <w:object>
          <v:shape id="Object 50" o:spid="_x0000_i1083" type="#_x0000_t75" alt="eqId9f13c564baa04d3ce0340d33a18b1531" style="width:43.12pt;height:13.91pt" o:ole="" o:preferrelative="t" filled="f" stroked="f">
            <v:stroke joinstyle="miter"/>
            <v:imagedata r:id="rId110" o:title="eqId9f13c564baa04d3ce0340d33a18b1531"/>
            <v:path o:extrusionok="f"/>
            <o:lock v:ext="edit" aspectratio="t"/>
          </v:shape>
          <o:OLEObject Type="Embed" ProgID="Equation.DSMT4" ShapeID="Object 50" DrawAspect="Content" ObjectID="_1234567939" r:id="rId111"/>
        </w:object>
      </w:r>
      <w:r>
        <w:rPr>
          <w:sz w:val="21"/>
        </w:rPr>
        <w:t>，拉力</w:t>
      </w:r>
      <w:r>
        <w:object>
          <v:shape id="Object 51" o:spid="_x0000_i1084" type="#_x0000_t75" alt="eqId9935113a5e38deccfdcff8e3449f7e19" style="width:46.6pt;height:12.46pt" o:ole="" o:preferrelative="t" filled="f" stroked="f">
            <v:stroke joinstyle="miter"/>
            <v:imagedata r:id="rId112" o:title="eqId9935113a5e38deccfdcff8e3449f7e19"/>
            <v:path o:extrusionok="f"/>
            <o:lock v:ext="edit" aspectratio="t"/>
          </v:shape>
          <o:OLEObject Type="Embed" ProgID="Equation.DSMT4" ShapeID="Object 51" DrawAspect="Content" ObjectID="_1234567940" r:id="rId113"/>
        </w:object>
      </w:r>
      <w:r>
        <w:rPr>
          <w:sz w:val="21"/>
        </w:rPr>
        <w:t>，提升高度</w:t>
      </w:r>
      <w:r>
        <w:object>
          <v:shape id="Object 52" o:spid="_x0000_i1085" type="#_x0000_t75" alt="eqIda644183bd2973505b9b12997e7630266" style="width:34.23pt;height:12.65pt" o:ole="" o:preferrelative="t" filled="f" stroked="f">
            <v:stroke joinstyle="miter"/>
            <v:imagedata r:id="rId114" o:title="eqIda644183bd2973505b9b12997e7630266"/>
            <v:path o:extrusionok="f"/>
            <o:lock v:ext="edit" aspectratio="t"/>
          </v:shape>
          <o:OLEObject Type="Embed" ProgID="Equation.DSMT4" ShapeID="Object 52" DrawAspect="Content" ObjectID="_1234567941" r:id="rId115"/>
        </w:object>
      </w:r>
      <w:r>
        <w:rPr>
          <w:sz w:val="21"/>
        </w:rPr>
        <w:t>，</w:t>
      </w:r>
      <w:r>
        <w:object>
          <v:shape id="Object 53" o:spid="_x0000_i1086" type="#_x0000_t75" alt="eqId8eaf0aca7f783eff5193819563cfe356" style="width:51.92pt;height:13.81pt" o:ole="" o:preferrelative="t" filled="f" stroked="f">
            <v:stroke joinstyle="miter"/>
            <v:imagedata r:id="rId116" o:title="eqId8eaf0aca7f783eff5193819563cfe356"/>
            <v:path o:extrusionok="f"/>
            <o:lock v:ext="edit" aspectratio="t"/>
          </v:shape>
          <o:OLEObject Type="Embed" ProgID="Equation.DSMT4" ShapeID="Object 53" DrawAspect="Content" ObjectID="_1234567942" r:id="rId117"/>
        </w:object>
      </w:r>
      <w:r>
        <w:rPr>
          <w:sz w:val="21"/>
        </w:rPr>
        <w:t>，由图可知该滑轮组承担物重的绳子段数</w:t>
      </w:r>
      <w:r>
        <w:object>
          <v:shape id="Object 54" o:spid="_x0000_i1087" type="#_x0000_t75" alt="eqIdcc2d3df37e73a8abea815f37dbb3fff5" style="width:24.58pt;height:12.01pt" o:ole="" o:preferrelative="t" filled="f" stroked="f">
            <v:stroke joinstyle="miter"/>
            <v:imagedata r:id="rId118" o:title="eqIdcc2d3df37e73a8abea815f37dbb3fff5"/>
            <v:path o:extrusionok="f"/>
            <o:lock v:ext="edit" aspectratio="t"/>
          </v:shape>
          <o:OLEObject Type="Embed" ProgID="Equation.DSMT4" ShapeID="Object 54" DrawAspect="Content" ObjectID="_1234567943" r:id="rId119"/>
        </w:object>
      </w:r>
      <w:r>
        <w:rPr>
          <w:sz w:val="21"/>
        </w:rPr>
        <w:t>，逐个分析选项：</w:t>
      </w:r>
    </w:p>
    <w:p>
      <w:pPr>
        <w:shd w:val="clear" w:color="auto" w:fill="F2F2F2"/>
        <w:spacing w:line="360" w:lineRule="auto"/>
        <w:jc w:val="left"/>
        <w:textAlignment w:val="center"/>
        <w:rPr>
          <w:sz w:val="21"/>
        </w:rPr>
      </w:pPr>
      <w:r>
        <w:rPr>
          <w:sz w:val="21"/>
        </w:rPr>
        <w:t>A．图中A滑轮是动滑轮，动滑轮的作用是省力，不能改变力的方向，故A错误；</w:t>
      </w:r>
    </w:p>
    <w:p>
      <w:pPr>
        <w:shd w:val="clear" w:color="auto" w:fill="F2F2F2"/>
        <w:spacing w:line="360" w:lineRule="auto"/>
        <w:jc w:val="left"/>
        <w:textAlignment w:val="center"/>
        <w:rPr>
          <w:sz w:val="21"/>
        </w:rPr>
      </w:pPr>
      <w:r>
        <w:rPr>
          <w:sz w:val="21"/>
        </w:rPr>
        <w:t>B．土的重力</w:t>
      </w:r>
      <w:r>
        <w:object>
          <v:shape id="Object 55" o:spid="_x0000_i1088" type="#_x0000_t75" alt="eqId61211910f04eba67a01e3a5d1cd216e8" style="width:140.8pt;height:13.84pt" o:ole="" o:preferrelative="t" filled="f" stroked="f">
            <v:stroke joinstyle="miter"/>
            <v:imagedata r:id="rId120" o:title="eqId61211910f04eba67a01e3a5d1cd216e8"/>
            <v:path o:extrusionok="f"/>
            <o:lock v:ext="edit" aspectratio="t"/>
          </v:shape>
          <o:OLEObject Type="Embed" ProgID="Equation.DSMT4" ShapeID="Object 55" DrawAspect="Content" ObjectID="_1234567944" r:id="rId121"/>
        </w:object>
      </w:r>
    </w:p>
    <w:p>
      <w:pPr>
        <w:shd w:val="clear" w:color="auto" w:fill="F2F2F2"/>
        <w:spacing w:line="360" w:lineRule="auto"/>
        <w:jc w:val="left"/>
        <w:textAlignment w:val="center"/>
        <w:rPr>
          <w:sz w:val="21"/>
        </w:rPr>
      </w:pPr>
      <w:r>
        <w:rPr>
          <w:sz w:val="21"/>
        </w:rPr>
        <w:t>提升土做的有用功</w:t>
      </w:r>
      <w:r>
        <w:object>
          <v:shape id="Object 56" o:spid="_x0000_i1089" type="#_x0000_t75" alt="eqId72ec8bf92c786e62443afc76be7af6b0" style="width:132.84pt;height:16.51pt" o:ole="" o:preferrelative="t" filled="f" stroked="f">
            <v:stroke joinstyle="miter"/>
            <v:imagedata r:id="rId122" o:title="eqId72ec8bf92c786e62443afc76be7af6b0"/>
            <v:path o:extrusionok="f"/>
            <o:lock v:ext="edit" aspectratio="t"/>
          </v:shape>
          <o:OLEObject Type="Embed" ProgID="Equation.DSMT4" ShapeID="Object 56" DrawAspect="Content" ObjectID="_1234567945" r:id="rId123"/>
        </w:object>
      </w:r>
    </w:p>
    <w:p>
      <w:pPr>
        <w:shd w:val="clear" w:color="auto" w:fill="F2F2F2"/>
        <w:spacing w:line="360" w:lineRule="auto"/>
        <w:jc w:val="left"/>
        <w:textAlignment w:val="center"/>
        <w:rPr>
          <w:sz w:val="21"/>
        </w:rPr>
      </w:pPr>
      <w:r>
        <w:rPr>
          <w:sz w:val="21"/>
        </w:rPr>
        <w:t>故B正确。</w:t>
      </w:r>
    </w:p>
    <w:p>
      <w:pPr>
        <w:shd w:val="clear" w:color="auto" w:fill="F2F2F2"/>
        <w:spacing w:line="360" w:lineRule="auto"/>
        <w:jc w:val="left"/>
        <w:textAlignment w:val="center"/>
        <w:rPr>
          <w:sz w:val="21"/>
        </w:rPr>
      </w:pPr>
      <w:r>
        <w:rPr>
          <w:sz w:val="21"/>
        </w:rPr>
        <w:t>C．绳子自由端移动距离</w:t>
      </w:r>
      <w:r>
        <w:object>
          <v:shape id="Object 57" o:spid="_x0000_i1090" type="#_x0000_t75" alt="eqId12f2d8af373a0cea42c081b587b93b5e" style="width:94.12pt;height:12.5pt" o:ole="" o:preferrelative="t" filled="f" stroked="f">
            <v:stroke joinstyle="miter"/>
            <v:imagedata r:id="rId124" o:title="eqId12f2d8af373a0cea42c081b587b93b5e"/>
            <v:path o:extrusionok="f"/>
            <o:lock v:ext="edit" aspectratio="t"/>
          </v:shape>
          <o:OLEObject Type="Embed" ProgID="Equation.DSMT4" ShapeID="Object 57" DrawAspect="Content" ObjectID="_1234567946" r:id="rId125"/>
        </w:object>
      </w:r>
    </w:p>
    <w:p>
      <w:pPr>
        <w:shd w:val="clear" w:color="auto" w:fill="F2F2F2"/>
        <w:spacing w:line="360" w:lineRule="auto"/>
        <w:jc w:val="left"/>
        <w:textAlignment w:val="center"/>
        <w:rPr>
          <w:sz w:val="21"/>
        </w:rPr>
      </w:pPr>
      <w:r>
        <w:rPr>
          <w:sz w:val="21"/>
        </w:rPr>
        <w:t>总功</w:t>
      </w:r>
      <w:r>
        <w:object>
          <v:shape id="Object 58" o:spid="_x0000_i1091" type="#_x0000_t75" alt="eqIdb8a2cee827c6af66e8bf21abeededb99" style="width:132pt;height:15.8pt" o:ole="" o:preferrelative="t" filled="f" stroked="f">
            <v:stroke joinstyle="miter"/>
            <v:imagedata r:id="rId126" o:title="eqIdb8a2cee827c6af66e8bf21abeededb99"/>
            <v:path o:extrusionok="f"/>
            <o:lock v:ext="edit" aspectratio="t"/>
          </v:shape>
          <o:OLEObject Type="Embed" ProgID="Equation.DSMT4" ShapeID="Object 58" DrawAspect="Content" ObjectID="_1234567947" r:id="rId127"/>
        </w:object>
      </w:r>
    </w:p>
    <w:p>
      <w:pPr>
        <w:shd w:val="clear" w:color="auto" w:fill="F2F2F2"/>
        <w:spacing w:line="360" w:lineRule="auto"/>
        <w:jc w:val="left"/>
        <w:textAlignment w:val="center"/>
        <w:rPr>
          <w:sz w:val="21"/>
        </w:rPr>
      </w:pPr>
      <w:r>
        <w:rPr>
          <w:sz w:val="21"/>
        </w:rPr>
        <w:t>机械效率</w:t>
      </w:r>
      <w:r>
        <w:object>
          <v:shape id="Object 59" o:spid="_x0000_i1092" type="#_x0000_t75" alt="eqIdc8823c5083d3f36c81c7b803edbcb6ec" style="width:198pt;height:31.64pt" o:ole="" o:preferrelative="t" filled="f" stroked="f">
            <v:stroke joinstyle="miter"/>
            <v:imagedata r:id="rId128" o:title="eqIdc8823c5083d3f36c81c7b803edbcb6ec"/>
            <v:path o:extrusionok="f"/>
            <o:lock v:ext="edit" aspectratio="t"/>
          </v:shape>
          <o:OLEObject Type="Embed" ProgID="Equation.DSMT4" ShapeID="Object 59" DrawAspect="Content" ObjectID="_1234567948" r:id="rId129"/>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D．推导机械效率公式</w:t>
      </w:r>
      <w:r>
        <w:object>
          <v:shape id="Object 60" o:spid="_x0000_i1093" type="#_x0000_t75" alt="eqId719bda4c362a60753a5890cf05727e2a" style="width:97.64pt;height:31.64pt" o:ole="" o:preferrelative="t" filled="f" stroked="f">
            <v:stroke joinstyle="miter"/>
            <v:imagedata r:id="rId130" o:title="eqId719bda4c362a60753a5890cf05727e2a"/>
            <v:path o:extrusionok="f"/>
            <o:lock v:ext="edit" aspectratio="t"/>
          </v:shape>
          <o:OLEObject Type="Embed" ProgID="Equation.DSMT4" ShapeID="Object 60" DrawAspect="Content" ObjectID="_1234567949" r:id="rId131"/>
        </w:object>
      </w:r>
      <w:r>
        <w:rPr>
          <w:sz w:val="21"/>
        </w:rPr>
        <w:t>，可知机械效率和提升高度无关，增大提升高度，机械效率不变，故D错误。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7．小明用如图所示的实验装置研究“杠杆的机械效率”时，将总重为</w:t>
      </w:r>
      <w:r>
        <w:object>
          <v:shape id="Object 61" o:spid="_x0000_i1094" type="#_x0000_t75" alt="eqIdfbdc934ddb2fd5917527aaa98266660d" style="width:49.24pt;height:12.46pt" o:ole="" o:preferrelative="t" filled="f" stroked="f">
            <v:stroke joinstyle="miter"/>
            <v:imagedata r:id="rId132" o:title="eqIdfbdc934ddb2fd5917527aaa98266660d"/>
            <v:path o:extrusionok="f"/>
            <o:lock v:ext="edit" aspectratio="t"/>
          </v:shape>
          <o:OLEObject Type="Embed" ProgID="Equation.DSMT4" ShapeID="Object 61" DrawAspect="Content" ObjectID="_1234567950" r:id="rId133"/>
        </w:object>
      </w:r>
      <w:r>
        <w:rPr>
          <w:sz w:val="21"/>
        </w:rPr>
        <w:t>的钩码挂在铁质杠杆上，不计转轴</w:t>
      </w:r>
      <w:r>
        <w:object>
          <v:shape id="Object 62" o:spid="_x0000_i1095" type="#_x0000_t75" alt="eqId1dde8112e8eb968fd042418dd632759e" style="width:10.56pt;height:12.82pt" o:ole="" o:preferrelative="t" filled="f" stroked="f">
            <v:stroke joinstyle="miter"/>
            <v:imagedata r:id="rId134" o:title="eqId1dde8112e8eb968fd042418dd632759e"/>
            <v:path o:extrusionok="f"/>
            <o:lock v:ext="edit" aspectratio="t"/>
          </v:shape>
          <o:OLEObject Type="Embed" ProgID="Equation.DSMT4" ShapeID="Object 62" DrawAspect="Content" ObjectID="_1234567951" r:id="rId135"/>
        </w:object>
      </w:r>
      <w:r>
        <w:rPr>
          <w:sz w:val="21"/>
        </w:rPr>
        <w:t>处的摩擦，弹簧测力计作用于</w:t>
      </w:r>
      <w:r>
        <w:object>
          <v:shape id="Object 63" o:spid="_x0000_i1096" type="#_x0000_t75" alt="eqIddad2a36927223bd70f426ba06aea4b45" style="width:9.65pt;height:10.4pt" o:ole="" o:preferrelative="t" filled="f" stroked="f">
            <v:stroke joinstyle="miter"/>
            <v:imagedata r:id="rId136" o:title="eqIddad2a36927223bd70f426ba06aea4b45"/>
            <v:path o:extrusionok="f"/>
            <o:lock v:ext="edit" aspectratio="t"/>
          </v:shape>
          <o:OLEObject Type="Embed" ProgID="Equation.DSMT4" ShapeID="Object 63" DrawAspect="Content" ObjectID="_1234567952" r:id="rId137"/>
        </w:object>
      </w:r>
      <w:r>
        <w:rPr>
          <w:sz w:val="21"/>
        </w:rPr>
        <w:t>点，现竖直向上匀速拉动弹簧测力计，使杠杆从水平位置开始逐渐上升，带动钩码上升的高度为</w:t>
      </w:r>
      <w:r>
        <w:object>
          <v:shape id="Object 64" o:spid="_x0000_i1097" type="#_x0000_t75" alt="eqIddb36e61eecc1b4176267f592fb2f4f4f" style="width:37.8pt;height:11.71pt" o:ole="" o:preferrelative="t" filled="f" stroked="f">
            <v:stroke joinstyle="miter"/>
            <v:imagedata r:id="rId138" o:title="eqIddb36e61eecc1b4176267f592fb2f4f4f"/>
            <v:path o:extrusionok="f"/>
            <o:lock v:ext="edit" aspectratio="t"/>
          </v:shape>
          <o:OLEObject Type="Embed" ProgID="Equation.DSMT4" ShapeID="Object 64" DrawAspect="Content" ObjectID="_1234567953" r:id="rId139"/>
        </w:object>
      </w:r>
      <w:r>
        <w:rPr>
          <w:sz w:val="21"/>
        </w:rPr>
        <w:t>，弹簧测力计的示数为</w:t>
      </w:r>
      <w:r>
        <w:object>
          <v:shape id="Object 65" o:spid="_x0000_i1098" type="#_x0000_t75" alt="eqId4ab7f066d7343cda213d06fde8ed222c" style="width:44.84pt;height:12.5pt" o:ole="" o:preferrelative="t" filled="f" stroked="f">
            <v:stroke joinstyle="miter"/>
            <v:imagedata r:id="rId140" o:title="eqId4ab7f066d7343cda213d06fde8ed222c"/>
            <v:path o:extrusionok="f"/>
            <o:lock v:ext="edit" aspectratio="t"/>
          </v:shape>
          <o:OLEObject Type="Embed" ProgID="Equation.DSMT4" ShapeID="Object 65" DrawAspect="Content" ObjectID="_1234567954" r:id="rId141"/>
        </w:object>
      </w:r>
      <w:r>
        <w:rPr>
          <w:sz w:val="21"/>
        </w:rPr>
        <w:t>，其移动的距离为</w:t>
      </w:r>
      <w:r>
        <w:object>
          <v:shape id="Object 66" o:spid="_x0000_i1099" type="#_x0000_t75" alt="eqIdad87fa54e94559af10fd5c272509223d" style="width:43.96pt;height:12.46pt" o:ole="" o:preferrelative="t" filled="f" stroked="f">
            <v:stroke joinstyle="miter"/>
            <v:imagedata r:id="rId142" o:title="eqIdad87fa54e94559af10fd5c272509223d"/>
            <v:path o:extrusionok="f"/>
            <o:lock v:ext="edit" aspectratio="t"/>
          </v:shape>
          <o:OLEObject Type="Embed" ProgID="Equation.DSMT4" ShapeID="Object 66" DrawAspect="Content" ObjectID="_1234567955" r:id="rId143"/>
        </w:object>
      </w:r>
      <w:r>
        <w:rPr>
          <w:sz w:val="21"/>
        </w:rPr>
        <w:t>（钩码重不变），则下列说法正确的是（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100" type="#_x0000_t75" alt="@@@096b408f-cf2b-4bc0-a34e-c9876c3b7efb" style="width:111pt;height:132.75pt" o:preferrelative="t" filled="f" stroked="f">
            <v:fill o:detectmouseclick="t"/>
            <v:imagedata r:id="rId144" o:title="@@@096b408f-cf2b-4bc0-a34e-c9876c3b7efb"/>
            <v:path o:extrusionok="f"/>
            <o:lock v:ext="edit" aspectratio="t"/>
          </v:shape>
        </w:pict>
      </w:r>
    </w:p>
    <w:p>
      <w:pPr>
        <w:shd w:val="clear" w:color="auto" w:fill="auto"/>
        <w:spacing w:line="360" w:lineRule="auto"/>
        <w:ind w:left="300"/>
        <w:jc w:val="left"/>
        <w:textAlignment w:val="center"/>
        <w:rPr>
          <w:sz w:val="21"/>
        </w:rPr>
      </w:pPr>
      <w:r>
        <w:rPr>
          <w:sz w:val="21"/>
        </w:rPr>
        <w:t>A．此时杠杆的机械效率</w:t>
      </w:r>
      <w:r>
        <w:object>
          <v:shape id="Object 67" o:spid="_x0000_i1101" type="#_x0000_t75" alt="eqIdd5c1116ce7f5a1a7b57517276d5092fa" style="width:8.77pt;height:11.37pt" o:ole="" o:preferrelative="t" filled="f" stroked="f">
            <v:stroke joinstyle="miter"/>
            <v:imagedata r:id="rId145" o:title="eqIdd5c1116ce7f5a1a7b57517276d5092fa"/>
            <v:path o:extrusionok="f"/>
            <o:lock v:ext="edit" aspectratio="t"/>
          </v:shape>
          <o:OLEObject Type="Embed" ProgID="Equation.DSMT4" ShapeID="Object 67" DrawAspect="Content" ObjectID="_1234567956" r:id="rId146"/>
        </w:object>
      </w:r>
      <w:r>
        <w:rPr>
          <w:sz w:val="21"/>
        </w:rPr>
        <w:t>为</w:t>
      </w:r>
      <w:r>
        <w:object>
          <v:shape id="Object 68" o:spid="_x0000_i1102" type="#_x0000_t75" alt="eqId358d1067c81a8f997a4d457088a769d5" style="width:22.86pt;height:12.01pt" o:ole="" o:preferrelative="t" filled="f" stroked="f">
            <v:stroke joinstyle="miter"/>
            <v:imagedata r:id="rId147" o:title="eqId358d1067c81a8f997a4d457088a769d5"/>
            <v:path o:extrusionok="f"/>
            <o:lock v:ext="edit" aspectratio="t"/>
          </v:shape>
          <o:OLEObject Type="Embed" ProgID="Equation.DSMT4" ShapeID="Object 68" DrawAspect="Content" ObjectID="_1234567957" r:id="rId148"/>
        </w:object>
      </w:r>
    </w:p>
    <w:p>
      <w:pPr>
        <w:shd w:val="clear" w:color="auto" w:fill="auto"/>
        <w:spacing w:line="360" w:lineRule="auto"/>
        <w:ind w:left="300"/>
        <w:jc w:val="left"/>
        <w:textAlignment w:val="center"/>
        <w:rPr>
          <w:sz w:val="21"/>
        </w:rPr>
      </w:pPr>
      <w:r>
        <w:rPr>
          <w:sz w:val="21"/>
        </w:rPr>
        <w:t>B．实验过程中测力计拉力的力臂长短不变</w:t>
      </w:r>
    </w:p>
    <w:p>
      <w:pPr>
        <w:shd w:val="clear" w:color="auto" w:fill="auto"/>
        <w:spacing w:line="360" w:lineRule="auto"/>
        <w:ind w:left="300"/>
        <w:jc w:val="left"/>
        <w:textAlignment w:val="center"/>
        <w:rPr>
          <w:sz w:val="21"/>
        </w:rPr>
      </w:pPr>
      <w:r>
        <w:rPr>
          <w:sz w:val="21"/>
        </w:rPr>
        <w:t>C．若将弹簧测力计移动到</w:t>
      </w:r>
      <w:r>
        <w:object>
          <v:shape id="Object 69" o:spid="_x0000_i1103" type="#_x0000_t75" alt="eqIdacc290b44635265137fdf13146b6a6d9" style="width:10.56pt;height:13.56pt" o:ole="" o:preferrelative="t" filled="f" stroked="f">
            <v:stroke joinstyle="miter"/>
            <v:imagedata r:id="rId149" o:title="eqIdacc290b44635265137fdf13146b6a6d9"/>
            <v:path o:extrusionok="f"/>
            <o:lock v:ext="edit" aspectratio="t"/>
          </v:shape>
          <o:OLEObject Type="Embed" ProgID="Equation.DSMT4" ShapeID="Object 69" DrawAspect="Content" ObjectID="_1234567958" r:id="rId150"/>
        </w:object>
      </w:r>
      <w:r>
        <w:rPr>
          <w:sz w:val="21"/>
        </w:rPr>
        <w:t>点，测力计的示数将增大</w:t>
      </w:r>
    </w:p>
    <w:p>
      <w:pPr>
        <w:shd w:val="clear" w:color="auto" w:fill="auto"/>
        <w:spacing w:line="360" w:lineRule="auto"/>
        <w:ind w:left="300"/>
        <w:jc w:val="left"/>
        <w:textAlignment w:val="center"/>
        <w:rPr>
          <w:sz w:val="21"/>
        </w:rPr>
      </w:pPr>
      <w:r>
        <w:rPr>
          <w:sz w:val="21"/>
        </w:rPr>
        <w:t>D．若增加钩码的重力，重复实验，则杠杆的机械效率不变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【详解】A.根据题意可得，杠杆的机械效率：</w:t>
      </w:r>
      <w:r>
        <w:object>
          <v:shape id="Object 70" o:spid="_x0000_i1104" type="#_x0000_t75" alt="eqId87d534c0b08355ca60341d1445527d94" style="width:161.92pt;height:31.72pt" o:ole="" o:preferrelative="t" filled="f" stroked="f">
            <v:stroke joinstyle="miter"/>
            <v:imagedata r:id="rId151" o:title="eqId87d534c0b08355ca60341d1445527d94"/>
            <v:path o:extrusionok="f"/>
            <o:lock v:ext="edit" aspectratio="t"/>
          </v:shape>
          <o:OLEObject Type="Embed" ProgID="Equation.DSMT4" ShapeID="Object 70" DrawAspect="Content" ObjectID="_1234567959" r:id="rId152"/>
        </w:object>
      </w:r>
      <w:r>
        <w:rPr>
          <w:sz w:val="21"/>
        </w:rPr>
        <w:t>，故A错误；</w:t>
      </w:r>
    </w:p>
    <w:p>
      <w:pPr>
        <w:shd w:val="clear" w:color="auto" w:fill="F2F2F2"/>
        <w:spacing w:line="360" w:lineRule="auto"/>
        <w:jc w:val="left"/>
        <w:textAlignment w:val="center"/>
        <w:rPr>
          <w:sz w:val="21"/>
        </w:rPr>
      </w:pPr>
      <w:r>
        <w:rPr>
          <w:sz w:val="21"/>
        </w:rPr>
        <w:t>B．根据题图可知，杠杆在水平位置时，拉力与</w:t>
      </w:r>
      <w:r>
        <w:rPr>
          <w:rFonts w:ascii="Times New Roman" w:eastAsia="Times New Roman" w:hAnsi="Times New Roman" w:cs="Times New Roman"/>
          <w:i/>
          <w:sz w:val="21"/>
        </w:rPr>
        <w:t>OP</w:t>
      </w:r>
      <w:r>
        <w:rPr>
          <w:sz w:val="21"/>
        </w:rPr>
        <w:t>垂直，则此时的力臂最长，当竖直向上匀速拉动弹簧测力计时，拉力不再与</w:t>
      </w:r>
      <w:r>
        <w:rPr>
          <w:rFonts w:ascii="Times New Roman" w:eastAsia="Times New Roman" w:hAnsi="Times New Roman" w:cs="Times New Roman"/>
          <w:i/>
          <w:sz w:val="21"/>
        </w:rPr>
        <w:t>OP</w:t>
      </w:r>
      <w:r>
        <w:rPr>
          <w:sz w:val="21"/>
        </w:rPr>
        <w:t>垂直，则力臂会减小，故B错误；</w:t>
      </w:r>
    </w:p>
    <w:p>
      <w:pPr>
        <w:shd w:val="clear" w:color="auto" w:fill="F2F2F2"/>
        <w:spacing w:line="360" w:lineRule="auto"/>
        <w:jc w:val="left"/>
        <w:textAlignment w:val="center"/>
        <w:rPr>
          <w:sz w:val="21"/>
        </w:rPr>
      </w:pPr>
      <w:r>
        <w:rPr>
          <w:sz w:val="21"/>
        </w:rPr>
        <w:t>C．根据原图示可知，若钩码的重量不变，将弹簧测力计移动到</w:t>
      </w:r>
      <w:r>
        <w:object>
          <v:shape id="Object 71" o:spid="_x0000_i1105" type="#_x0000_t75" alt="eqIdacc290b44635265137fdf13146b6a6d9" style="width:10.56pt;height:13.56pt" o:ole="" o:preferrelative="t" filled="f" stroked="f">
            <v:stroke joinstyle="miter"/>
            <v:imagedata r:id="rId149" o:title="eqIdacc290b44635265137fdf13146b6a6d9"/>
            <v:path o:extrusionok="f"/>
            <o:lock v:ext="edit" aspectratio="t"/>
          </v:shape>
          <o:OLEObject Type="Embed" ProgID="Equation.DSMT4" ShapeID="Object 71" DrawAspect="Content" ObjectID="_1234567960" r:id="rId153"/>
        </w:object>
      </w:r>
      <w:r>
        <w:rPr>
          <w:sz w:val="21"/>
        </w:rPr>
        <w:t>点时，阻力和阻力臂都不变，动力臂减小，由杠杆平衡条件可知，动力将增大，故C正确；</w:t>
      </w:r>
    </w:p>
    <w:p>
      <w:pPr>
        <w:shd w:val="clear" w:color="auto" w:fill="F2F2F2"/>
        <w:spacing w:line="360" w:lineRule="auto"/>
        <w:jc w:val="left"/>
        <w:textAlignment w:val="center"/>
        <w:rPr>
          <w:sz w:val="21"/>
        </w:rPr>
      </w:pPr>
      <w:r>
        <w:rPr>
          <w:sz w:val="21"/>
        </w:rPr>
        <w:t>D．若增加钩码的重量，重复实验，因不计转轴</w:t>
      </w:r>
      <w:r>
        <w:object>
          <v:shape id="Object 72" o:spid="_x0000_i1106" type="#_x0000_t75" alt="eqId1dde8112e8eb968fd042418dd632759e" style="width:10.56pt;height:12.82pt" o:ole="" o:preferrelative="t" filled="f" stroked="f">
            <v:stroke joinstyle="miter"/>
            <v:imagedata r:id="rId134" o:title="eqId1dde8112e8eb968fd042418dd632759e"/>
            <v:path o:extrusionok="f"/>
            <o:lock v:ext="edit" aspectratio="t"/>
          </v:shape>
          <o:OLEObject Type="Embed" ProgID="Equation.DSMT4" ShapeID="Object 72" DrawAspect="Content" ObjectID="_1234567961" r:id="rId154"/>
        </w:object>
      </w:r>
      <w:r>
        <w:rPr>
          <w:sz w:val="21"/>
        </w:rPr>
        <w:t>处的摩擦，克服铁质杠杆重力做的功为额外功，则有用功增大，额外功不变，根据</w:t>
      </w:r>
      <w:r>
        <w:object>
          <v:shape id="Object 73" o:spid="_x0000_i1107" type="#_x0000_t75" alt="eqId9f0b50c42bde50ce16512b1dd26d08ef" style="width:73.92pt;height:32.44pt" o:ole="" o:preferrelative="t" filled="f" stroked="f">
            <v:stroke joinstyle="miter"/>
            <v:imagedata r:id="rId155" o:title="eqId9f0b50c42bde50ce16512b1dd26d08ef"/>
            <v:path o:extrusionok="f"/>
            <o:lock v:ext="edit" aspectratio="t"/>
          </v:shape>
          <o:OLEObject Type="Embed" ProgID="Equation.DSMT4" ShapeID="Object 73" DrawAspect="Content" ObjectID="_1234567962" r:id="rId156"/>
        </w:object>
      </w:r>
      <w:r>
        <w:rPr>
          <w:sz w:val="21"/>
        </w:rPr>
        <w:t>可知，杠杆的机械效率将变大，故D错误。</w:t>
      </w:r>
    </w:p>
    <w:p>
      <w:pPr>
        <w:shd w:val="clear" w:color="auto" w:fill="F2F2F2"/>
        <w:spacing w:line="360" w:lineRule="auto"/>
        <w:jc w:val="left"/>
        <w:textAlignment w:val="center"/>
        <w:rPr>
          <w:rFonts w:ascii="黑体" w:eastAsia="黑体" w:hAnsi="黑体" w:cs="黑体"/>
          <w:b/>
          <w:i w:val="0"/>
          <w:color w:val="000000"/>
          <w:sz w:val="30"/>
        </w:rPr>
      </w:pPr>
      <w:r>
        <w:rPr>
          <w:sz w:val="21"/>
        </w:rPr>
        <w:t>故选C。</w:t>
      </w:r>
    </w:p>
    <w:p>
      <w:pPr>
        <w:spacing w:line="240" w:lineRule="exact"/>
        <w:rPr>
          <w:rFonts w:ascii="宋体" w:hAnsi="宋体" w:cs="宋体" w:hint="eastAsia"/>
          <w:b/>
          <w:bCs/>
          <w:szCs w:val="21"/>
        </w:rPr>
      </w:pPr>
    </w:p>
    <w:p>
      <w:pPr>
        <w:spacing w:line="240" w:lineRule="exact"/>
        <w:rPr>
          <w:rFonts w:ascii="宋体" w:hAnsi="宋体" w:cs="宋体" w:hint="eastAsia"/>
          <w:b/>
          <w:bCs/>
          <w:szCs w:val="21"/>
        </w:rPr>
      </w:pPr>
      <w:r>
        <w:rPr>
          <w:rFonts w:ascii="宋体" w:hAnsi="宋体" w:cs="宋体" w:hint="eastAsia"/>
          <w:b/>
          <w:bCs/>
          <w:szCs w:val="21"/>
        </w:rPr>
        <w:t>二：填空题（本题有7小题，每空1分，共21分）</w:t>
      </w:r>
    </w:p>
    <w:p>
      <w:pPr>
        <w:spacing w:line="240" w:lineRule="exact"/>
        <w:rPr>
          <w:rFonts w:ascii="宋体" w:hAnsi="宋体"/>
          <w:b/>
          <w:bCs/>
          <w:sz w:val="28"/>
          <w:szCs w:val="28"/>
        </w:rPr>
      </w:pPr>
    </w:p>
    <w:p>
      <w:pPr>
        <w:shd w:val="clear" w:color="auto" w:fill="auto"/>
        <w:spacing w:line="360" w:lineRule="auto"/>
        <w:jc w:val="left"/>
        <w:textAlignment w:val="center"/>
        <w:rPr>
          <w:sz w:val="21"/>
        </w:rPr>
      </w:pPr>
      <w:r>
        <w:rPr>
          <w:sz w:val="21"/>
        </w:rPr>
        <w:t>8．使用杠杆</w:t>
      </w:r>
      <w:r>
        <w:rPr>
          <w:rFonts w:ascii="Times New Roman" w:eastAsia="Times New Roman" w:hAnsi="Times New Roman" w:cs="Times New Roman"/>
          <w:b w:val="0"/>
          <w:sz w:val="21"/>
        </w:rPr>
        <w:t>___________</w:t>
      </w:r>
      <w:r>
        <w:rPr>
          <w:sz w:val="21"/>
        </w:rPr>
        <w:t>（选填“能”或“不能”）省功。如图中的起瓶器，它属于</w:t>
      </w:r>
      <w:r>
        <w:rPr>
          <w:rFonts w:ascii="Times New Roman" w:eastAsia="Times New Roman" w:hAnsi="Times New Roman" w:cs="Times New Roman"/>
          <w:b w:val="0"/>
          <w:sz w:val="21"/>
        </w:rPr>
        <w:t>___________</w:t>
      </w:r>
      <w:r>
        <w:rPr>
          <w:sz w:val="21"/>
        </w:rPr>
        <w:t>（选填“省力”“等臂”或“费力”）杠杆，它的支点是</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”或“</w:t>
      </w:r>
      <w:r>
        <w:rPr>
          <w:rFonts w:ascii="Times New Roman" w:eastAsia="Times New Roman" w:hAnsi="Times New Roman" w:cs="Times New Roman"/>
          <w:i/>
          <w:sz w:val="21"/>
        </w:rPr>
        <w:t>D</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108" type="#_x0000_t75" alt="@@@7fd0bc39-2e6e-40b6-b00e-70afed0ed68e" style="width:96.75pt;height:52.5pt" o:preferrelative="t" filled="f" stroked="f">
            <v:fill o:detectmouseclick="t"/>
            <v:imagedata r:id="rId157" o:title="@@@7fd0bc39-2e6e-40b6-b00e-70afed0ed68e"/>
            <v:path o:extrusionok="f"/>
            <o:lock v:ext="edit" aspectratio="t"/>
          </v:shape>
        </w:pict>
      </w:r>
    </w:p>
    <w:p>
      <w:pPr>
        <w:shd w:val="clear" w:color="auto" w:fill="F2F2F2"/>
        <w:spacing w:line="360" w:lineRule="auto"/>
        <w:jc w:val="left"/>
        <w:textAlignment w:val="center"/>
        <w:rPr>
          <w:sz w:val="21"/>
        </w:rPr>
      </w:pPr>
      <w:r>
        <w:rPr>
          <w:sz w:val="21"/>
        </w:rPr>
        <w:t>【答案】     不能     省力     A</w:t>
      </w:r>
    </w:p>
    <w:p>
      <w:pPr>
        <w:shd w:val="clear" w:color="auto" w:fill="F2F2F2"/>
        <w:spacing w:line="360" w:lineRule="auto"/>
        <w:jc w:val="left"/>
        <w:textAlignment w:val="center"/>
        <w:rPr>
          <w:sz w:val="21"/>
        </w:rPr>
      </w:pPr>
      <w:r>
        <w:rPr>
          <w:sz w:val="21"/>
        </w:rPr>
        <w:t>【解析】【小题1】[1]由能量守恒定律可知，任何机械都不能省功。</w:t>
      </w:r>
    </w:p>
    <w:p>
      <w:pPr>
        <w:shd w:val="clear" w:color="auto" w:fill="F2F2F2"/>
        <w:spacing w:line="360" w:lineRule="auto"/>
        <w:jc w:val="left"/>
        <w:textAlignment w:val="center"/>
        <w:rPr>
          <w:i/>
          <w:sz w:val="21"/>
        </w:rPr>
      </w:pPr>
      <w:r>
        <w:rPr>
          <w:sz w:val="21"/>
        </w:rPr>
        <w:t>[2][3]如图中的起瓶器，在向上翘起瓶盖时，开瓶器绕</w:t>
      </w:r>
      <w:r>
        <w:rPr>
          <w:i/>
          <w:sz w:val="21"/>
        </w:rPr>
        <w:t>A</w:t>
      </w:r>
      <w:r>
        <w:rPr>
          <w:sz w:val="21"/>
        </w:rPr>
        <w:t>点转动，是以</w:t>
      </w:r>
      <w:r>
        <w:rPr>
          <w:i/>
          <w:sz w:val="21"/>
        </w:rPr>
        <w:t>A</w:t>
      </w:r>
      <w:r>
        <w:rPr>
          <w:sz w:val="21"/>
        </w:rPr>
        <w:t>为支点的杠杆，使用时，动力臂大于阻力臂，属于省力杠杆。</w:t>
      </w:r>
    </w:p>
    <w:p>
      <w:pPr>
        <w:shd w:val="clear" w:color="auto" w:fill="auto"/>
        <w:spacing w:line="360" w:lineRule="auto"/>
        <w:jc w:val="left"/>
        <w:textAlignment w:val="center"/>
        <w:rPr>
          <w:sz w:val="21"/>
        </w:rPr>
      </w:pPr>
      <w:r>
        <w:rPr>
          <w:sz w:val="21"/>
        </w:rPr>
        <w:t>9．用如图所示滑轮组提起重90N的物体，若不计滑轮重、绳重和摩擦，则匀速提升重物的过程中，</w:t>
      </w:r>
      <w:r>
        <w:rPr>
          <w:rFonts w:ascii="Times New Roman" w:eastAsia="Times New Roman" w:hAnsi="Times New Roman" w:cs="Times New Roman"/>
          <w:i/>
          <w:sz w:val="21"/>
        </w:rPr>
        <w:t>A</w:t>
      </w:r>
      <w:r>
        <w:rPr>
          <w:sz w:val="21"/>
        </w:rPr>
        <w:t>点所受的拉力为</w:t>
      </w:r>
      <w:r>
        <w:rPr>
          <w:rFonts w:ascii="Times New Roman" w:eastAsia="Times New Roman" w:hAnsi="Times New Roman" w:cs="Times New Roman"/>
          <w:b w:val="0"/>
          <w:sz w:val="21"/>
        </w:rPr>
        <w:t>______</w:t>
      </w:r>
      <w:r>
        <w:rPr>
          <w:sz w:val="21"/>
        </w:rPr>
        <w:t>N；若不计绳重和摩擦，动滑轮重9N，则匀速提升重物的过程中，拉力</w:t>
      </w:r>
      <w:r>
        <w:rPr>
          <w:rFonts w:ascii="Times New Roman" w:eastAsia="Times New Roman" w:hAnsi="Times New Roman" w:cs="Times New Roman"/>
          <w:i/>
          <w:sz w:val="21"/>
        </w:rPr>
        <w:t>F</w:t>
      </w:r>
      <w:r>
        <w:rPr>
          <w:sz w:val="21"/>
        </w:rPr>
        <w:t>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109" type="#_x0000_t75" alt="@@@23e5bcdc-696f-4b6d-95bc-65ce629c65b4" style="width:49.5pt;height:150pt" o:preferrelative="t" filled="f" stroked="f">
            <v:fill o:detectmouseclick="t"/>
            <v:imagedata r:id="rId158" o:title="@@@23e5bcdc-696f-4b6d-95bc-65ce629c65b4"/>
            <v:path o:extrusionok="f"/>
            <o:lock v:ext="edit" aspectratio="t"/>
          </v:shape>
        </w:pict>
      </w:r>
    </w:p>
    <w:p>
      <w:pPr>
        <w:shd w:val="clear" w:color="auto" w:fill="F2F2F2"/>
        <w:spacing w:line="360" w:lineRule="auto"/>
        <w:jc w:val="left"/>
        <w:textAlignment w:val="center"/>
        <w:rPr>
          <w:sz w:val="21"/>
        </w:rPr>
      </w:pPr>
      <w:r>
        <w:rPr>
          <w:sz w:val="21"/>
        </w:rPr>
        <w:t>【答案】     60     33</w:t>
      </w:r>
    </w:p>
    <w:p>
      <w:pPr>
        <w:shd w:val="clear" w:color="auto" w:fill="F2F2F2"/>
        <w:spacing w:line="360" w:lineRule="auto"/>
        <w:jc w:val="left"/>
        <w:textAlignment w:val="center"/>
        <w:rPr>
          <w:sz w:val="21"/>
        </w:rPr>
      </w:pPr>
      <w:r>
        <w:rPr>
          <w:sz w:val="21"/>
        </w:rPr>
        <w:t>【详解】 由图可知，该滑轮组中承担物重和动滑轮重的绳子段数</w:t>
      </w:r>
      <w:r>
        <w:object>
          <v:shape id="Object 74" o:spid="_x0000_i1110" type="#_x0000_t75" alt="eqId6862dd3c43647ce7d7935a7d205b54d2" style="width:23.72pt;height:12.51pt" o:ole="" o:preferrelative="t" filled="f" stroked="f">
            <v:stroke joinstyle="miter"/>
            <v:imagedata r:id="rId159" o:title="eqId6862dd3c43647ce7d7935a7d205b54d2"/>
            <v:path o:extrusionok="f"/>
            <o:lock v:ext="edit" aspectratio="t"/>
          </v:shape>
          <o:OLEObject Type="Embed" ProgID="Equation.DSMT4" ShapeID="Object 74" DrawAspect="Content" ObjectID="_1234567963" r:id="rId160"/>
        </w:object>
      </w:r>
    </w:p>
    <w:p>
      <w:pPr>
        <w:shd w:val="clear" w:color="auto" w:fill="F2F2F2"/>
        <w:spacing w:line="360" w:lineRule="auto"/>
        <w:jc w:val="left"/>
        <w:textAlignment w:val="center"/>
        <w:rPr>
          <w:sz w:val="21"/>
        </w:rPr>
      </w:pPr>
      <w:r>
        <w:rPr>
          <w:sz w:val="21"/>
        </w:rPr>
        <w:t>同一根绳子各处拉力相等。</w:t>
      </w:r>
    </w:p>
    <w:p>
      <w:pPr>
        <w:shd w:val="clear" w:color="auto" w:fill="F2F2F2"/>
        <w:spacing w:line="360" w:lineRule="auto"/>
        <w:jc w:val="left"/>
        <w:textAlignment w:val="center"/>
        <w:rPr>
          <w:sz w:val="21"/>
        </w:rPr>
      </w:pPr>
      <w:r>
        <w:rPr>
          <w:sz w:val="21"/>
        </w:rPr>
        <w:t>不计滑轮重、绳重和摩擦时，拉力</w:t>
      </w:r>
      <w:r>
        <w:object>
          <v:shape id="Object 75" o:spid="_x0000_i1111" type="#_x0000_t75" alt="eqIdf10da71c2ad7e449f96d4f9f1c398ca6" style="width:91.43pt;height:26.96pt" o:ole="" o:preferrelative="t" filled="f" stroked="f">
            <v:stroke joinstyle="miter"/>
            <v:imagedata r:id="rId161" o:title="eqIdf10da71c2ad7e449f96d4f9f1c398ca6"/>
            <v:path o:extrusionok="f"/>
            <o:lock v:ext="edit" aspectratio="t"/>
          </v:shape>
          <o:OLEObject Type="Embed" ProgID="Equation.DSMT4" ShapeID="Object 75" DrawAspect="Content" ObjectID="_1234567964" r:id="rId162"/>
        </w:object>
      </w:r>
    </w:p>
    <w:p>
      <w:pPr>
        <w:shd w:val="clear" w:color="auto" w:fill="F2F2F2"/>
        <w:spacing w:line="360" w:lineRule="auto"/>
        <w:jc w:val="left"/>
        <w:textAlignment w:val="center"/>
        <w:rPr>
          <w:i/>
          <w:sz w:val="21"/>
        </w:rPr>
      </w:pPr>
      <w:r>
        <w:rPr>
          <w:sz w:val="21"/>
        </w:rPr>
        <w:t xml:space="preserve"> 定滑轮受到向下的2段绳子的拉力，总向下拉力等于</w:t>
      </w:r>
      <w:r>
        <w:rPr>
          <w:i/>
          <w:sz w:val="21"/>
        </w:rPr>
        <w:t>A</w:t>
      </w:r>
      <w:r>
        <w:rPr>
          <w:sz w:val="21"/>
        </w:rPr>
        <w:t>点受到的拉力，因此</w:t>
      </w:r>
      <w:r>
        <w:rPr>
          <w:i/>
          <w:sz w:val="21"/>
        </w:rPr>
        <w:t>A</w:t>
      </w:r>
      <w:r>
        <w:rPr>
          <w:sz w:val="21"/>
        </w:rPr>
        <w:t>点拉力</w:t>
      </w:r>
      <w:r>
        <w:object>
          <v:shape id="Object 76" o:spid="_x0000_i1112" type="#_x0000_t75" alt="eqId2269bbf0613f6f5172acd436896327ae" style="width:110.84pt;height:15.8pt" o:ole="" o:preferrelative="t" filled="f" stroked="f">
            <v:stroke joinstyle="miter"/>
            <v:imagedata r:id="rId163" o:title="eqId2269bbf0613f6f5172acd436896327ae"/>
            <v:path o:extrusionok="f"/>
            <o:lock v:ext="edit" aspectratio="t"/>
          </v:shape>
          <o:OLEObject Type="Embed" ProgID="Equation.DSMT4" ShapeID="Object 76" DrawAspect="Content" ObjectID="_1234567965" r:id="rId164"/>
        </w:object>
      </w:r>
    </w:p>
    <w:p>
      <w:pPr>
        <w:shd w:val="clear" w:color="auto" w:fill="F2F2F2"/>
        <w:spacing w:line="360" w:lineRule="auto"/>
        <w:jc w:val="left"/>
        <w:textAlignment w:val="center"/>
        <w:rPr>
          <w:i/>
          <w:sz w:val="21"/>
        </w:rPr>
      </w:pPr>
      <w:r>
        <w:rPr>
          <w:sz w:val="21"/>
        </w:rPr>
        <w:t xml:space="preserve">不计绳重和摩擦时，拉力公式为 </w:t>
      </w:r>
      <w:r>
        <w:object>
          <v:shape id="Object 77" o:spid="_x0000_i1113" type="#_x0000_t75" alt="eqId32fb5b2aff1034cd6183b2d9dedc2731" style="width:54.52pt;height:28.24pt" o:ole="" o:preferrelative="t" filled="f" stroked="f">
            <v:stroke joinstyle="miter"/>
            <v:imagedata r:id="rId165" o:title="eqId32fb5b2aff1034cd6183b2d9dedc2731"/>
            <v:path o:extrusionok="f"/>
            <o:lock v:ext="edit" aspectratio="t"/>
          </v:shape>
          <o:OLEObject Type="Embed" ProgID="Equation.DSMT4" ShapeID="Object 77" DrawAspect="Content" ObjectID="_1234567966" r:id="rId166"/>
        </w:object>
      </w:r>
    </w:p>
    <w:p>
      <w:pPr>
        <w:shd w:val="clear" w:color="auto" w:fill="F2F2F2"/>
        <w:spacing w:line="360" w:lineRule="auto"/>
        <w:jc w:val="left"/>
        <w:textAlignment w:val="center"/>
        <w:rPr>
          <w:i/>
          <w:sz w:val="21"/>
        </w:rPr>
      </w:pPr>
      <w:r>
        <w:rPr>
          <w:sz w:val="21"/>
        </w:rPr>
        <w:t>代入数据得</w:t>
      </w:r>
      <w:r>
        <w:object>
          <v:shape id="Object 78" o:spid="_x0000_i1114" type="#_x0000_t75" alt="eqIdd0ee6fbc60195061c36fb32a9a674def" style="width:137.24pt;height:28.34pt" o:ole="" o:preferrelative="t" filled="f" stroked="f">
            <v:stroke joinstyle="miter"/>
            <v:imagedata r:id="rId167" o:title="eqIdd0ee6fbc60195061c36fb32a9a674def"/>
            <v:path o:extrusionok="f"/>
            <o:lock v:ext="edit" aspectratio="t"/>
          </v:shape>
          <o:OLEObject Type="Embed" ProgID="Equation.DSMT4" ShapeID="Object 78" DrawAspect="Content" ObjectID="_1234567967" r:id="rId168"/>
        </w:object>
      </w:r>
    </w:p>
    <w:p>
      <w:pPr>
        <w:shd w:val="clear" w:color="auto" w:fill="auto"/>
        <w:spacing w:line="360" w:lineRule="auto"/>
        <w:jc w:val="left"/>
        <w:textAlignment w:val="center"/>
        <w:rPr>
          <w:sz w:val="21"/>
        </w:rPr>
      </w:pPr>
      <w:r>
        <w:rPr>
          <w:sz w:val="21"/>
        </w:rPr>
        <w:t>10．《墨经》中记载了一种斜面引重车，可将重物通过绳子从斜面的底端匀速拉到顶端。该定滑轮的作用是</w:t>
      </w:r>
      <w:r>
        <w:rPr>
          <w:rFonts w:ascii="Times New Roman" w:eastAsia="Times New Roman" w:hAnsi="Times New Roman" w:cs="Times New Roman"/>
          <w:b w:val="0"/>
          <w:sz w:val="21"/>
        </w:rPr>
        <w:t>________</w:t>
      </w:r>
      <w:r>
        <w:rPr>
          <w:sz w:val="21"/>
        </w:rPr>
        <w:t>；若斜面长为2m，高为0.5m，重物重力为3000N后轮施加在绳子上的拉力大小为1000N（不计绳重、轴处的摩擦），拉力做功为</w:t>
      </w:r>
      <w:r>
        <w:rPr>
          <w:rFonts w:ascii="Times New Roman" w:eastAsia="Times New Roman" w:hAnsi="Times New Roman" w:cs="Times New Roman"/>
          <w:b w:val="0"/>
          <w:sz w:val="21"/>
        </w:rPr>
        <w:t>________</w:t>
      </w:r>
      <w:r>
        <w:rPr>
          <w:sz w:val="21"/>
        </w:rPr>
        <w:t>J，斜面的机械效率为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115" type="#_x0000_t75" alt="@@@821c0ef5-37a4-448a-9c2f-8a3f90861879" style="width:197.25pt;height:87.75pt" o:preferrelative="t" filled="f" stroked="f">
            <v:fill o:detectmouseclick="t"/>
            <v:imagedata r:id="rId169" o:title="@@@821c0ef5-37a4-448a-9c2f-8a3f90861879"/>
            <v:path o:extrusionok="f"/>
            <o:lock v:ext="edit" aspectratio="t"/>
          </v:shape>
        </w:pict>
      </w:r>
    </w:p>
    <w:p>
      <w:pPr>
        <w:shd w:val="clear" w:color="auto" w:fill="F2F2F2"/>
        <w:spacing w:line="360" w:lineRule="auto"/>
        <w:jc w:val="left"/>
        <w:textAlignment w:val="center"/>
        <w:rPr>
          <w:sz w:val="21"/>
        </w:rPr>
      </w:pPr>
      <w:r>
        <w:rPr>
          <w:sz w:val="21"/>
        </w:rPr>
        <w:t>【答案】     改变力的方向     2000/</w:t>
      </w:r>
      <w:r>
        <w:object>
          <v:shape id="Object 79" o:spid="_x0000_i1116" type="#_x0000_t75" alt="eqIdb3ef83a06d59f164a2464e2ebbb518d0" style="width:29pt;height:13.86pt" o:ole="" o:preferrelative="t" filled="f" stroked="f">
            <v:stroke joinstyle="miter"/>
            <v:imagedata r:id="rId170" o:title="eqIdb3ef83a06d59f164a2464e2ebbb518d0"/>
            <v:path o:extrusionok="f"/>
            <o:lock v:ext="edit" aspectratio="t"/>
          </v:shape>
          <o:OLEObject Type="Embed" ProgID="Equation.DSMT4" ShapeID="Object 79" DrawAspect="Content" ObjectID="_1234567968" r:id="rId171"/>
        </w:object>
      </w:r>
      <w:r>
        <w:rPr>
          <w:sz w:val="21"/>
        </w:rPr>
        <w:t xml:space="preserve">     </w:t>
      </w:r>
      <w:r>
        <w:object>
          <v:shape id="Object 80" o:spid="_x0000_i1117" type="#_x0000_t75" alt="eqIdd6e2cd5f05dfeea38c37dc88669b830d" style="width:22.86pt;height:12.42pt" o:ole="" o:preferrelative="t" filled="f" stroked="f">
            <v:stroke joinstyle="miter"/>
            <v:imagedata r:id="rId172" o:title="eqIdd6e2cd5f05dfeea38c37dc88669b830d"/>
            <v:path o:extrusionok="f"/>
            <o:lock v:ext="edit" aspectratio="t"/>
          </v:shape>
          <o:OLEObject Type="Embed" ProgID="Equation.DSMT4" ShapeID="Object 80" DrawAspect="Content" ObjectID="_1234567969" r:id="rId173"/>
        </w:object>
      </w:r>
    </w:p>
    <w:p>
      <w:pPr>
        <w:shd w:val="clear" w:color="auto" w:fill="F2F2F2"/>
        <w:spacing w:line="360" w:lineRule="auto"/>
        <w:jc w:val="left"/>
        <w:textAlignment w:val="center"/>
        <w:rPr>
          <w:sz w:val="21"/>
        </w:rPr>
      </w:pPr>
      <w:r>
        <w:rPr>
          <w:sz w:val="21"/>
        </w:rPr>
        <w:t>【详解】定滑轮的物理特点是不省力，作用是改变力的方向。</w:t>
      </w:r>
    </w:p>
    <w:p>
      <w:pPr>
        <w:shd w:val="clear" w:color="auto" w:fill="F2F2F2"/>
        <w:spacing w:line="360" w:lineRule="auto"/>
        <w:jc w:val="left"/>
        <w:textAlignment w:val="center"/>
        <w:rPr>
          <w:sz w:val="21"/>
        </w:rPr>
      </w:pPr>
      <w:r>
        <w:rPr>
          <w:sz w:val="21"/>
        </w:rPr>
        <w:t>拉力做的总功</w:t>
      </w:r>
      <w:r>
        <w:object>
          <v:shape id="Object 81" o:spid="_x0000_i1118" type="#_x0000_t75" alt="eqIdd59477d468bcd338d8ec53f4672f9ab6" style="width:136.4pt;height:15.8pt" o:ole="" o:preferrelative="t" filled="f" stroked="f">
            <v:stroke joinstyle="miter"/>
            <v:imagedata r:id="rId174" o:title="eqIdd59477d468bcd338d8ec53f4672f9ab6"/>
            <v:path o:extrusionok="f"/>
            <o:lock v:ext="edit" aspectratio="t"/>
          </v:shape>
          <o:OLEObject Type="Embed" ProgID="Equation.DSMT4" ShapeID="Object 81" DrawAspect="Content" ObjectID="_1234567970" r:id="rId175"/>
        </w:object>
      </w:r>
    </w:p>
    <w:p>
      <w:pPr>
        <w:shd w:val="clear" w:color="auto" w:fill="F2F2F2"/>
        <w:spacing w:line="360" w:lineRule="auto"/>
        <w:jc w:val="left"/>
        <w:textAlignment w:val="center"/>
        <w:rPr>
          <w:sz w:val="21"/>
        </w:rPr>
      </w:pPr>
      <w:r>
        <w:rPr>
          <w:sz w:val="21"/>
        </w:rPr>
        <w:t>提升重物做的有用功</w:t>
      </w:r>
      <w:r>
        <w:object>
          <v:shape id="Object 82" o:spid="_x0000_i1119" type="#_x0000_t75" alt="eqId25f0926eb84025de07cad0c5a95b53e7" style="width:146.96pt;height:16.45pt" o:ole="" o:preferrelative="t" filled="f" stroked="f">
            <v:stroke joinstyle="miter"/>
            <v:imagedata r:id="rId176" o:title="eqId25f0926eb84025de07cad0c5a95b53e7"/>
            <v:path o:extrusionok="f"/>
            <o:lock v:ext="edit" aspectratio="t"/>
          </v:shape>
          <o:OLEObject Type="Embed" ProgID="Equation.DSMT4" ShapeID="Object 82" DrawAspect="Content" ObjectID="_1234567971" r:id="rId177"/>
        </w:object>
      </w:r>
    </w:p>
    <w:p>
      <w:pPr>
        <w:shd w:val="clear" w:color="auto" w:fill="F2F2F2"/>
        <w:spacing w:line="360" w:lineRule="auto"/>
        <w:jc w:val="left"/>
        <w:textAlignment w:val="center"/>
        <w:rPr>
          <w:sz w:val="21"/>
        </w:rPr>
      </w:pPr>
      <w:r>
        <w:rPr>
          <w:sz w:val="21"/>
        </w:rPr>
        <w:t>斜面的机械效率为</w:t>
      </w:r>
      <w:r>
        <w:object>
          <v:shape id="Object 83" o:spid="_x0000_i1120" type="#_x0000_t75" alt="eqId6d1b8857aa064e3c45f487b0a2e227e6" style="width:168.04pt;height:31.6pt" o:ole="" o:preferrelative="t" filled="f" stroked="f">
            <v:stroke joinstyle="miter"/>
            <v:imagedata r:id="rId178" o:title="eqId6d1b8857aa064e3c45f487b0a2e227e6"/>
            <v:path o:extrusionok="f"/>
            <o:lock v:ext="edit" aspectratio="t"/>
          </v:shape>
          <o:OLEObject Type="Embed" ProgID="Equation.DSMT4" ShapeID="Object 83" DrawAspect="Content" ObjectID="_1234567972" r:id="rId179"/>
        </w:object>
      </w:r>
    </w:p>
    <w:p>
      <w:pPr>
        <w:shd w:val="clear" w:color="auto" w:fill="auto"/>
        <w:spacing w:line="360" w:lineRule="auto"/>
        <w:jc w:val="left"/>
        <w:textAlignment w:val="center"/>
        <w:rPr>
          <w:sz w:val="21"/>
        </w:rPr>
      </w:pPr>
      <w:r>
        <w:rPr>
          <w:sz w:val="21"/>
        </w:rPr>
        <w:t>11．小明用轻质杆制作了一把如图所示的杆秤，提纽所处位置相当于杠杆的</w:t>
      </w:r>
      <w:r>
        <w:rPr>
          <w:rFonts w:ascii="Times New Roman" w:eastAsia="Times New Roman" w:hAnsi="Times New Roman" w:cs="Times New Roman"/>
          <w:b w:val="0"/>
          <w:sz w:val="21"/>
        </w:rPr>
        <w:t>______</w:t>
      </w:r>
      <w:r>
        <w:rPr>
          <w:sz w:val="21"/>
        </w:rPr>
        <w:t>，这把杆秤在不挂秤砣、不放物体时，提起提纽，恰好能水平平衡。使用它称更轻的物体时，秤砣要离提纽更</w:t>
      </w:r>
      <w:r>
        <w:rPr>
          <w:rFonts w:ascii="Times New Roman" w:eastAsia="Times New Roman" w:hAnsi="Times New Roman" w:cs="Times New Roman"/>
          <w:b w:val="0"/>
          <w:sz w:val="21"/>
        </w:rPr>
        <w:t>______</w:t>
      </w:r>
      <w:r>
        <w:rPr>
          <w:sz w:val="21"/>
        </w:rPr>
        <w:t>（选填“近”或“远”）。在秤盘中放入物体后，将100g的秤砣移至</w:t>
      </w:r>
      <w:r>
        <w:rPr>
          <w:rFonts w:ascii="Times New Roman" w:eastAsia="Times New Roman" w:hAnsi="Times New Roman" w:cs="Times New Roman"/>
          <w:i/>
          <w:sz w:val="21"/>
        </w:rPr>
        <w:t>B</w:t>
      </w:r>
      <w:r>
        <w:rPr>
          <w:sz w:val="21"/>
        </w:rPr>
        <w:t>处时，秤杆再次水平平衡，此时</w:t>
      </w:r>
      <w:r>
        <w:object>
          <v:shape id="Object 84" o:spid="_x0000_i1121" type="#_x0000_t75" alt="eqIdaf2a988dc9f03fffcd8acb720d706e9c" style="width:45.72pt;height:12.56pt" o:ole="" o:preferrelative="t" filled="f" stroked="f">
            <v:stroke joinstyle="miter"/>
            <v:imagedata r:id="rId180" o:title="eqIdaf2a988dc9f03fffcd8acb720d706e9c"/>
            <v:path o:extrusionok="f"/>
            <o:lock v:ext="edit" aspectratio="t"/>
          </v:shape>
          <o:OLEObject Type="Embed" ProgID="Equation.DSMT4" ShapeID="Object 84" DrawAspect="Content" ObjectID="_1234567973" r:id="rId181"/>
        </w:object>
      </w:r>
      <w:r>
        <w:rPr>
          <w:sz w:val="21"/>
        </w:rPr>
        <w:t>，则物体的质量为</w:t>
      </w:r>
      <w:r>
        <w:rPr>
          <w:rFonts w:ascii="Times New Roman" w:eastAsia="Times New Roman" w:hAnsi="Times New Roman" w:cs="Times New Roman"/>
          <w:b w:val="0"/>
          <w:sz w:val="21"/>
        </w:rPr>
        <w:t>______</w:t>
      </w:r>
      <w:r>
        <w:rPr>
          <w:sz w:val="21"/>
        </w:rPr>
        <w:t>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122" type="#_x0000_t75" alt="@@@bf66fce2-f9f0-44b2-9153-df72a82a0915" style="width:198.77pt;height:105.74pt" o:preferrelative="t" filled="f" stroked="f">
            <v:fill o:detectmouseclick="t"/>
            <v:imagedata r:id="rId182" o:title="@@@bf66fce2-f9f0-44b2-9153-df72a82a0915"/>
            <v:path o:extrusionok="f"/>
            <o:lock v:ext="edit" aspectratio="t"/>
          </v:shape>
        </w:pict>
      </w:r>
    </w:p>
    <w:p>
      <w:pPr>
        <w:shd w:val="clear" w:color="auto" w:fill="F2F2F2"/>
        <w:spacing w:line="360" w:lineRule="auto"/>
        <w:jc w:val="left"/>
        <w:textAlignment w:val="center"/>
        <w:rPr>
          <w:sz w:val="21"/>
        </w:rPr>
      </w:pPr>
      <w:r>
        <w:rPr>
          <w:sz w:val="21"/>
        </w:rPr>
        <w:t>【答案】     支点     近     300</w:t>
      </w:r>
    </w:p>
    <w:p>
      <w:pPr>
        <w:shd w:val="clear" w:color="auto" w:fill="F2F2F2"/>
        <w:spacing w:line="360" w:lineRule="auto"/>
        <w:jc w:val="left"/>
        <w:textAlignment w:val="center"/>
        <w:rPr>
          <w:sz w:val="21"/>
        </w:rPr>
      </w:pPr>
      <w:r>
        <w:rPr>
          <w:sz w:val="21"/>
        </w:rPr>
        <w:t>【详解】杠杆绕着转动的固定点叫支点，杆秤的提纽是杆秤转动的支撑点，因此相当于杠杆的支点；</w:t>
      </w:r>
    </w:p>
    <w:p>
      <w:pPr>
        <w:shd w:val="clear" w:color="auto" w:fill="F2F2F2"/>
        <w:spacing w:line="360" w:lineRule="auto"/>
        <w:jc w:val="left"/>
        <w:textAlignment w:val="center"/>
        <w:rPr>
          <w:sz w:val="21"/>
        </w:rPr>
      </w:pPr>
      <w:r>
        <w:rPr>
          <w:sz w:val="21"/>
        </w:rPr>
        <w:t>根据杠杆平衡条件</w:t>
      </w:r>
      <w:r>
        <w:object>
          <v:shape id="Object 85" o:spid="_x0000_i1123" type="#_x0000_t75" alt="eqId1eb50039c92caf2d6b18be9a6fc2bceb" style="width:44.01pt;height:13.75pt" o:ole="" o:preferrelative="t" filled="f" stroked="f">
            <v:stroke joinstyle="miter"/>
            <v:imagedata r:id="rId183" o:title="eqId1eb50039c92caf2d6b18be9a6fc2bceb"/>
            <v:path o:extrusionok="f"/>
            <o:lock v:ext="edit" aspectratio="t"/>
          </v:shape>
          <o:OLEObject Type="Embed" ProgID="Equation.DSMT4" ShapeID="Object 85" DrawAspect="Content" ObjectID="_1234567974" r:id="rId184"/>
        </w:object>
      </w:r>
      <w:r>
        <w:rPr>
          <w:sz w:val="21"/>
        </w:rPr>
        <w:t>，可得关系式</w:t>
      </w:r>
      <w:r>
        <w:object>
          <v:shape id="Object 86" o:spid="_x0000_i1124" type="#_x0000_t75" alt="eqIdcab60adeb6f11cd2a547c8b14f7eea5e" style="width:79.2pt;height:16.51pt" o:ole="" o:preferrelative="t" filled="f" stroked="f">
            <v:stroke joinstyle="miter"/>
            <v:imagedata r:id="rId185" o:title="eqIdcab60adeb6f11cd2a547c8b14f7eea5e"/>
            <v:path o:extrusionok="f"/>
            <o:lock v:ext="edit" aspectratio="t"/>
          </v:shape>
          <o:OLEObject Type="Embed" ProgID="Equation.DSMT4" ShapeID="Object 86" DrawAspect="Content" ObjectID="_1234567975" r:id="rId186"/>
        </w:object>
      </w:r>
    </w:p>
    <w:p>
      <w:pPr>
        <w:shd w:val="clear" w:color="auto" w:fill="F2F2F2"/>
        <w:spacing w:line="360" w:lineRule="auto"/>
        <w:jc w:val="left"/>
        <w:textAlignment w:val="center"/>
        <w:rPr>
          <w:sz w:val="21"/>
        </w:rPr>
      </w:pPr>
      <w:r>
        <w:rPr>
          <w:sz w:val="21"/>
        </w:rPr>
        <w:t>秤砣重力</w:t>
      </w:r>
      <w:r>
        <w:object>
          <v:shape id="Object 87" o:spid="_x0000_i1125" type="#_x0000_t75" alt="eqId00a650772ce7a079d576758c8c859684" style="width:16.69pt;height:16.19pt" o:ole="" o:preferrelative="t" filled="f" stroked="f">
            <v:stroke joinstyle="miter"/>
            <v:imagedata r:id="rId187" o:title="eqId00a650772ce7a079d576758c8c859684"/>
            <v:path o:extrusionok="f"/>
            <o:lock v:ext="edit" aspectratio="t"/>
          </v:shape>
          <o:OLEObject Type="Embed" ProgID="Equation.DSMT4" ShapeID="Object 87" DrawAspect="Content" ObjectID="_1234567976" r:id="rId188"/>
        </w:object>
      </w:r>
      <w:r>
        <w:rPr>
          <w:sz w:val="21"/>
        </w:rPr>
        <w:t>、阻力臂</w:t>
      </w:r>
      <w:r>
        <w:object>
          <v:shape id="Object 88" o:spid="_x0000_i1126" type="#_x0000_t75" alt="eqIdef4113c492885ba7c47fe42ac792578f" style="width:16.71pt;height:12.71pt" o:ole="" o:preferrelative="t" filled="f" stroked="f">
            <v:stroke joinstyle="miter"/>
            <v:imagedata r:id="rId189" o:title="eqIdef4113c492885ba7c47fe42ac792578f"/>
            <v:path o:extrusionok="f"/>
            <o:lock v:ext="edit" aspectratio="t"/>
          </v:shape>
          <o:OLEObject Type="Embed" ProgID="Equation.DSMT4" ShapeID="Object 88" DrawAspect="Content" ObjectID="_1234567977" r:id="rId190"/>
        </w:object>
      </w:r>
      <w:r>
        <w:rPr>
          <w:sz w:val="21"/>
        </w:rPr>
        <w:t>不变，称量的物体更轻（</w:t>
      </w:r>
      <w:r>
        <w:object>
          <v:shape id="Object 89" o:spid="_x0000_i1127" type="#_x0000_t75" alt="eqIdfccfaa3a3d2a6f03ab254419e8392225" style="width:16.69pt;height:16.69pt" o:ole="" o:preferrelative="t" filled="f" stroked="f">
            <v:stroke joinstyle="miter"/>
            <v:imagedata r:id="rId191" o:title="eqIdfccfaa3a3d2a6f03ab254419e8392225"/>
            <v:path o:extrusionok="f"/>
            <o:lock v:ext="edit" aspectratio="t"/>
          </v:shape>
          <o:OLEObject Type="Embed" ProgID="Equation.DSMT4" ShapeID="Object 89" DrawAspect="Content" ObjectID="_1234567978" r:id="rId192"/>
        </w:object>
      </w:r>
      <w:r>
        <w:rPr>
          <w:sz w:val="21"/>
        </w:rPr>
        <w:t>）时，对应的动力臂</w:t>
      </w:r>
      <w:r>
        <w:object>
          <v:shape id="Object 90" o:spid="_x0000_i1128" type="#_x0000_t75" alt="eqId4202ea5932e486a5548914d0743c0b11" style="width:9.66pt;height:11.16pt" o:ole="" o:preferrelative="t" filled="f" stroked="f">
            <v:stroke joinstyle="miter"/>
            <v:imagedata r:id="rId193" o:title="eqId4202ea5932e486a5548914d0743c0b11"/>
            <v:path o:extrusionok="f"/>
            <o:lock v:ext="edit" aspectratio="t"/>
          </v:shape>
          <o:OLEObject Type="Embed" ProgID="Equation.DSMT4" ShapeID="Object 90" DrawAspect="Content" ObjectID="_1234567979" r:id="rId194"/>
        </w:object>
      </w:r>
      <w:r>
        <w:rPr>
          <w:sz w:val="21"/>
        </w:rPr>
        <w:t>更小，因此秤砣要离提纽更近；</w:t>
      </w:r>
    </w:p>
    <w:p>
      <w:pPr>
        <w:shd w:val="clear" w:color="auto" w:fill="F2F2F2"/>
        <w:spacing w:line="360" w:lineRule="auto"/>
        <w:jc w:val="left"/>
        <w:textAlignment w:val="center"/>
        <w:rPr>
          <w:sz w:val="21"/>
        </w:rPr>
      </w:pPr>
      <w:r>
        <w:rPr>
          <w:sz w:val="21"/>
        </w:rPr>
        <w:t>将</w:t>
      </w:r>
      <w:r>
        <w:object>
          <v:shape id="Object 91" o:spid="_x0000_i1129" type="#_x0000_t75" alt="eqIdae48d09e2b20a354246a2a72637fc39a" style="width:35.16pt;height:13.91pt" o:ole="" o:preferrelative="t" filled="f" stroked="f">
            <v:stroke joinstyle="miter"/>
            <v:imagedata r:id="rId195" o:title="eqIdae48d09e2b20a354246a2a72637fc39a"/>
            <v:path o:extrusionok="f"/>
            <o:lock v:ext="edit" aspectratio="t"/>
          </v:shape>
          <o:OLEObject Type="Embed" ProgID="Equation.DSMT4" ShapeID="Object 91" DrawAspect="Content" ObjectID="_1234567980" r:id="rId196"/>
        </w:object>
      </w:r>
      <w:r>
        <w:rPr>
          <w:sz w:val="21"/>
        </w:rPr>
        <w:t xml:space="preserve">代入杠杆平衡公式得 </w:t>
      </w:r>
      <w:r>
        <w:object>
          <v:shape id="Object 92" o:spid="_x0000_i1130" type="#_x0000_t75" alt="eqId07e0d2e5c4e9967e10643a1997d71b0b" style="width:92.4pt;height:16.51pt" o:ole="" o:preferrelative="t" filled="f" stroked="f">
            <v:stroke joinstyle="miter"/>
            <v:imagedata r:id="rId197" o:title="eqId07e0d2e5c4e9967e10643a1997d71b0b"/>
            <v:path o:extrusionok="f"/>
            <o:lock v:ext="edit" aspectratio="t"/>
          </v:shape>
          <o:OLEObject Type="Embed" ProgID="Equation.DSMT4" ShapeID="Object 92" DrawAspect="Content" ObjectID="_1234567981" r:id="rId198"/>
        </w:object>
      </w:r>
    </w:p>
    <w:p>
      <w:pPr>
        <w:shd w:val="clear" w:color="auto" w:fill="F2F2F2"/>
        <w:spacing w:line="360" w:lineRule="auto"/>
        <w:jc w:val="left"/>
        <w:textAlignment w:val="center"/>
        <w:rPr>
          <w:sz w:val="21"/>
        </w:rPr>
      </w:pPr>
      <w:r>
        <w:rPr>
          <w:sz w:val="21"/>
        </w:rPr>
        <w:t>又根据</w:t>
      </w:r>
      <w:r>
        <w:object>
          <v:shape id="Object 93" o:spid="_x0000_i1131" type="#_x0000_t75" alt="eqIdaf2a988dc9f03fffcd8acb720d706e9c" style="width:45.72pt;height:12.56pt" o:ole="" o:preferrelative="t" filled="f" stroked="f">
            <v:stroke joinstyle="miter"/>
            <v:imagedata r:id="rId180" o:title="eqIdaf2a988dc9f03fffcd8acb720d706e9c"/>
            <v:path o:extrusionok="f"/>
            <o:lock v:ext="edit" aspectratio="t"/>
          </v:shape>
          <o:OLEObject Type="Embed" ProgID="Equation.DSMT4" ShapeID="Object 93" DrawAspect="Content" ObjectID="_1234567982" r:id="rId199"/>
        </w:object>
      </w:r>
      <w:r>
        <w:rPr>
          <w:sz w:val="21"/>
        </w:rPr>
        <w:t>、</w:t>
      </w:r>
      <w:r>
        <w:object>
          <v:shape id="Object 94" o:spid="_x0000_i1132" type="#_x0000_t75" alt="eqIda48b006a68edb94ba6788780d308071c" style="width:48.4pt;height:15.9pt" o:ole="" o:preferrelative="t" filled="f" stroked="f">
            <v:stroke joinstyle="miter"/>
            <v:imagedata r:id="rId200" o:title="eqIda48b006a68edb94ba6788780d308071c"/>
            <v:path o:extrusionok="f"/>
            <o:lock v:ext="edit" aspectratio="t"/>
          </v:shape>
          <o:OLEObject Type="Embed" ProgID="Equation.DSMT4" ShapeID="Object 94" DrawAspect="Content" ObjectID="_1234567983" r:id="rId201"/>
        </w:object>
      </w:r>
      <w:r>
        <w:rPr>
          <w:sz w:val="21"/>
        </w:rPr>
        <w:t xml:space="preserve">，可得物体的质量 </w:t>
      </w:r>
      <w:r>
        <w:object>
          <v:shape id="Object 95" o:spid="_x0000_i1133" type="#_x0000_t75" alt="eqIde6bf2c9bec7b3217adffb84cf58b6547" style="width:138.95pt;height:28.31pt" o:ole="" o:preferrelative="t" filled="f" stroked="f">
            <v:stroke joinstyle="miter"/>
            <v:imagedata r:id="rId202" o:title="eqIde6bf2c9bec7b3217adffb84cf58b6547"/>
            <v:path o:extrusionok="f"/>
            <o:lock v:ext="edit" aspectratio="t"/>
          </v:shape>
          <o:OLEObject Type="Embed" ProgID="Equation.DSMT4" ShapeID="Object 95" DrawAspect="Content" ObjectID="_1234567984" r:id="rId203"/>
        </w:object>
      </w:r>
    </w:p>
    <w:p>
      <w:pPr>
        <w:shd w:val="clear" w:color="auto" w:fill="auto"/>
        <w:spacing w:line="360" w:lineRule="auto"/>
        <w:jc w:val="left"/>
        <w:textAlignment w:val="center"/>
        <w:rPr>
          <w:sz w:val="21"/>
        </w:rPr>
      </w:pPr>
      <w:r>
        <w:rPr>
          <w:sz w:val="21"/>
        </w:rPr>
        <w:t>12．如图所示，小明用弹簧测力计沿斜面匀速拉动小车至高度</w:t>
      </w:r>
      <w:r>
        <w:object>
          <v:shape id="Object 96" o:spid="_x0000_i1134" type="#_x0000_t75" alt="eqId3eabd5f3a86afe49dcd70571e2b96cfd" style="width:7.89pt;height:10.79pt" o:ole="" o:preferrelative="t" filled="f" stroked="f">
            <v:stroke joinstyle="miter"/>
            <v:imagedata r:id="rId204" o:title="eqId3eabd5f3a86afe49dcd70571e2b96cfd"/>
            <v:path o:extrusionok="f"/>
            <o:lock v:ext="edit" aspectratio="t"/>
          </v:shape>
          <o:OLEObject Type="Embed" ProgID="Equation.DSMT4" ShapeID="Object 96" DrawAspect="Content" ObjectID="_1234567985" r:id="rId205"/>
        </w:object>
      </w:r>
      <w:r>
        <w:rPr>
          <w:sz w:val="21"/>
        </w:rPr>
        <w:t>处，测得小车重为</w:t>
      </w:r>
      <w:r>
        <w:object>
          <v:shape id="Object 97" o:spid="_x0000_i1135" type="#_x0000_t75" alt="eqId53760f76b8914a7130479b4dbfc98716" style="width:16.71pt;height:12.71pt" o:ole="" o:preferrelative="t" filled="f" stroked="f">
            <v:stroke joinstyle="miter"/>
            <v:imagedata r:id="rId206" o:title="eqId53760f76b8914a7130479b4dbfc98716"/>
            <v:path o:extrusionok="f"/>
            <o:lock v:ext="edit" aspectratio="t"/>
          </v:shape>
          <o:OLEObject Type="Embed" ProgID="Equation.DSMT4" ShapeID="Object 97" DrawAspect="Content" ObjectID="_1234567986" r:id="rId207"/>
        </w:object>
      </w:r>
      <w:r>
        <w:rPr>
          <w:sz w:val="21"/>
        </w:rPr>
        <w:t>，斜面高</w:t>
      </w:r>
      <w:r>
        <w:object>
          <v:shape id="Object 98" o:spid="_x0000_i1136" type="#_x0000_t75" alt="eqId3eabd5f3a86afe49dcd70571e2b96cfd" style="width:7.89pt;height:10.79pt" o:ole="" o:preferrelative="t" filled="f" stroked="f">
            <v:stroke joinstyle="miter"/>
            <v:imagedata r:id="rId204" o:title="eqId3eabd5f3a86afe49dcd70571e2b96cfd"/>
            <v:path o:extrusionok="f"/>
            <o:lock v:ext="edit" aspectratio="t"/>
          </v:shape>
          <o:OLEObject Type="Embed" ProgID="Equation.DSMT4" ShapeID="Object 98" DrawAspect="Content" ObjectID="_1234567987" r:id="rId208"/>
        </w:object>
      </w:r>
      <w:r>
        <w:rPr>
          <w:sz w:val="21"/>
        </w:rPr>
        <w:t>为</w:t>
      </w:r>
      <w:r>
        <w:object>
          <v:shape id="Object 99" o:spid="_x0000_i1137" type="#_x0000_t75" alt="eqId46db2652b55dded2ed69487fc60e5cf5" style="width:23.72pt;height:12.51pt" o:ole="" o:preferrelative="t" filled="f" stroked="f">
            <v:stroke joinstyle="miter"/>
            <v:imagedata r:id="rId209" o:title="eqId46db2652b55dded2ed69487fc60e5cf5"/>
            <v:path o:extrusionok="f"/>
            <o:lock v:ext="edit" aspectratio="t"/>
          </v:shape>
          <o:OLEObject Type="Embed" ProgID="Equation.DSMT4" ShapeID="Object 99" DrawAspect="Content" ObjectID="_1234567988" r:id="rId210"/>
        </w:object>
      </w:r>
      <w:r>
        <w:rPr>
          <w:sz w:val="21"/>
        </w:rPr>
        <w:t>，斜面长</w:t>
      </w:r>
      <w:r>
        <w:object>
          <v:shape id="Object 100" o:spid="_x0000_i1138" type="#_x0000_t75" alt="eqIdc5873c01192b7d33b7483f444f90b5b0" style="width:7.01pt;height:8.87pt" o:ole="" o:preferrelative="t" filled="f" stroked="f">
            <v:stroke joinstyle="miter"/>
            <v:imagedata r:id="rId211" o:title="eqIdc5873c01192b7d33b7483f444f90b5b0"/>
            <v:path o:extrusionok="f"/>
            <o:lock v:ext="edit" aspectratio="t"/>
          </v:shape>
          <o:OLEObject Type="Embed" ProgID="Equation.DSMT4" ShapeID="Object 100" DrawAspect="Content" ObjectID="_1234567989" r:id="rId212"/>
        </w:object>
      </w:r>
      <w:r>
        <w:rPr>
          <w:sz w:val="21"/>
        </w:rPr>
        <w:t>为</w:t>
      </w:r>
      <w:r>
        <w:object>
          <v:shape id="Object 101" o:spid="_x0000_i1139" type="#_x0000_t75" alt="eqIdcdbf684b2dbadf1e8719bfdaa877a0a2" style="width:24.58pt;height:12.61pt" o:ole="" o:preferrelative="t" filled="f" stroked="f">
            <v:stroke joinstyle="miter"/>
            <v:imagedata r:id="rId213" o:title="eqIdcdbf684b2dbadf1e8719bfdaa877a0a2"/>
            <v:path o:extrusionok="f"/>
            <o:lock v:ext="edit" aspectratio="t"/>
          </v:shape>
          <o:OLEObject Type="Embed" ProgID="Equation.DSMT4" ShapeID="Object 101" DrawAspect="Content" ObjectID="_1234567990" r:id="rId214"/>
        </w:object>
      </w:r>
      <w:r>
        <w:rPr>
          <w:sz w:val="21"/>
        </w:rPr>
        <w:t>，拉力</w:t>
      </w:r>
      <w:r>
        <w:object>
          <v:shape id="Object 102" o:spid="_x0000_i1140" type="#_x0000_t75" alt="eqIda0ed1ec316bc54c37c4286c208f55667" style="width:11.41pt;height:11.41pt" o:ole="" o:preferrelative="t" filled="f" stroked="f">
            <v:stroke joinstyle="miter"/>
            <v:imagedata r:id="rId11" o:title="eqIda0ed1ec316bc54c37c4286c208f55667"/>
            <v:path o:extrusionok="f"/>
            <o:lock v:ext="edit" aspectratio="t"/>
          </v:shape>
          <o:OLEObject Type="Embed" ProgID="Equation.DSMT4" ShapeID="Object 102" DrawAspect="Content" ObjectID="_1234567991" r:id="rId215"/>
        </w:object>
      </w:r>
      <w:r>
        <w:rPr>
          <w:sz w:val="21"/>
        </w:rPr>
        <w:t>为</w:t>
      </w:r>
      <w:r>
        <w:object>
          <v:shape id="Object 103" o:spid="_x0000_i1141" type="#_x0000_t75" alt="eqId6baa2ee5e5e2aa8ddf21d15142a9950b" style="width:14.92pt;height:12.32pt" o:ole="" o:preferrelative="t" filled="f" stroked="f">
            <v:stroke joinstyle="miter"/>
            <v:imagedata r:id="rId216" o:title="eqId6baa2ee5e5e2aa8ddf21d15142a9950b"/>
            <v:path o:extrusionok="f"/>
            <o:lock v:ext="edit" aspectratio="t"/>
          </v:shape>
          <o:OLEObject Type="Embed" ProgID="Equation.DSMT4" ShapeID="Object 103" DrawAspect="Content" ObjectID="_1234567992" r:id="rId217"/>
        </w:object>
      </w:r>
      <w:r>
        <w:rPr>
          <w:sz w:val="21"/>
        </w:rPr>
        <w:t>。则在此过程中，斜面的机械效率为</w:t>
      </w:r>
      <w:r>
        <w:rPr>
          <w:rFonts w:ascii="Times New Roman" w:eastAsia="Times New Roman" w:hAnsi="Times New Roman" w:cs="Times New Roman"/>
          <w:b w:val="0"/>
          <w:sz w:val="21"/>
        </w:rPr>
        <w:t>______</w:t>
      </w:r>
      <w:r>
        <w:object>
          <v:shape id="Object 104" o:spid="_x0000_i1142" type="#_x0000_t75" alt="eqId0f67a88085b1866f33f894293da618c8" style="width:12.32pt;height:12.32pt" o:ole="" o:preferrelative="t" filled="f" stroked="f">
            <v:stroke joinstyle="miter"/>
            <v:imagedata r:id="rId218" o:title="eqId0f67a88085b1866f33f894293da618c8"/>
            <v:path o:extrusionok="f"/>
            <o:lock v:ext="edit" aspectratio="t"/>
          </v:shape>
          <o:OLEObject Type="Embed" ProgID="Equation.DSMT4" ShapeID="Object 104" DrawAspect="Content" ObjectID="_1234567993" r:id="rId219"/>
        </w:object>
      </w:r>
      <w:r>
        <w:rPr>
          <w:sz w:val="21"/>
        </w:rPr>
        <w:t>，小车所受摩擦力为</w:t>
      </w:r>
      <w:r>
        <w:rPr>
          <w:rFonts w:ascii="Times New Roman" w:eastAsia="Times New Roman" w:hAnsi="Times New Roman" w:cs="Times New Roman"/>
          <w:b w:val="0"/>
          <w:sz w:val="21"/>
        </w:rPr>
        <w:t>______</w:t>
      </w:r>
      <w:r>
        <w:object>
          <v:shape id="Object 105" o:spid="_x0000_i1143" type="#_x0000_t75" alt="eqId8346ced59eb87a592fca47a82a146912" style="width:10.56pt;height:11.41pt" o:ole="" o:preferrelative="t" filled="f" stroked="f">
            <v:stroke joinstyle="miter"/>
            <v:imagedata r:id="rId220" o:title="eqId8346ced59eb87a592fca47a82a146912"/>
            <v:path o:extrusionok="f"/>
            <o:lock v:ext="edit" aspectratio="t"/>
          </v:shape>
          <o:OLEObject Type="Embed" ProgID="Equation.DSMT4" ShapeID="Object 105" DrawAspect="Content" ObjectID="_1234567994" r:id="rId221"/>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144" type="#_x0000_t75" alt="@@@351d1e30-0628-481d-9870-0755a2138558" style="width:196.5pt;height:111pt" o:preferrelative="t" filled="f" stroked="f">
            <v:fill o:detectmouseclick="t"/>
            <v:imagedata r:id="rId222" o:title="@@@351d1e30-0628-481d-9870-0755a2138558"/>
            <v:path o:extrusionok="f"/>
            <o:lock v:ext="edit" aspectratio="t"/>
          </v:shape>
        </w:pict>
      </w:r>
    </w:p>
    <w:p>
      <w:pPr>
        <w:shd w:val="clear" w:color="auto" w:fill="F2F2F2"/>
        <w:spacing w:line="360" w:lineRule="auto"/>
        <w:jc w:val="left"/>
        <w:textAlignment w:val="center"/>
        <w:rPr>
          <w:sz w:val="21"/>
        </w:rPr>
      </w:pPr>
      <w:r>
        <w:rPr>
          <w:sz w:val="21"/>
        </w:rPr>
        <w:t>【答案】     80     0.2</w:t>
      </w:r>
    </w:p>
    <w:p>
      <w:pPr>
        <w:shd w:val="clear" w:color="auto" w:fill="F2F2F2"/>
        <w:spacing w:line="360" w:lineRule="auto"/>
        <w:jc w:val="left"/>
        <w:textAlignment w:val="center"/>
        <w:rPr>
          <w:sz w:val="21"/>
        </w:rPr>
      </w:pPr>
      <w:r>
        <w:rPr>
          <w:sz w:val="21"/>
        </w:rPr>
        <w:t>【详解】根据功的定义式</w:t>
      </w:r>
      <w:r>
        <w:object>
          <v:shape id="Object 106" o:spid="_x0000_i1145" type="#_x0000_t75" alt="eqId668c2b0732da136269ad1071c5db0be0" style="width:34.23pt;height:12.51pt" o:ole="" o:preferrelative="t" filled="f" stroked="f">
            <v:stroke joinstyle="miter"/>
            <v:imagedata r:id="rId223" o:title="eqId668c2b0732da136269ad1071c5db0be0"/>
            <v:path o:extrusionok="f"/>
            <o:lock v:ext="edit" aspectratio="t"/>
          </v:shape>
          <o:OLEObject Type="Embed" ProgID="Equation.DSMT4" ShapeID="Object 106" DrawAspect="Content" ObjectID="_1234567995" r:id="rId224"/>
        </w:object>
      </w:r>
      <w:r>
        <w:rPr>
          <w:sz w:val="21"/>
        </w:rPr>
        <w:t>，小明对小车做的有用功为</w:t>
      </w:r>
      <w:r>
        <w:object>
          <v:shape id="Object 107" o:spid="_x0000_i1146" type="#_x0000_t75" alt="eqId73eaf24b73c2e425bc402e4637f23d06" style="width:122.32pt;height:16.51pt" o:ole="" o:preferrelative="t" filled="f" stroked="f">
            <v:stroke joinstyle="miter"/>
            <v:imagedata r:id="rId225" o:title="eqId73eaf24b73c2e425bc402e4637f23d06"/>
            <v:path o:extrusionok="f"/>
            <o:lock v:ext="edit" aspectratio="t"/>
          </v:shape>
          <o:OLEObject Type="Embed" ProgID="Equation.DSMT4" ShapeID="Object 107" DrawAspect="Content" ObjectID="_1234567996" r:id="rId226"/>
        </w:object>
      </w:r>
    </w:p>
    <w:p>
      <w:pPr>
        <w:shd w:val="clear" w:color="auto" w:fill="F2F2F2"/>
        <w:spacing w:line="360" w:lineRule="auto"/>
        <w:jc w:val="left"/>
        <w:textAlignment w:val="center"/>
        <w:rPr>
          <w:sz w:val="21"/>
        </w:rPr>
      </w:pPr>
      <w:r>
        <w:rPr>
          <w:sz w:val="21"/>
        </w:rPr>
        <w:t>同理，整个过程的总功为</w:t>
      </w:r>
      <w:r>
        <w:object>
          <v:shape id="Object 108" o:spid="_x0000_i1147" type="#_x0000_t75" alt="eqId10fc3a9a8d6636fb8c30595772705b2b" style="width:119.64pt;height:15.85pt" o:ole="" o:preferrelative="t" filled="f" stroked="f">
            <v:stroke joinstyle="miter"/>
            <v:imagedata r:id="rId227" o:title="eqId10fc3a9a8d6636fb8c30595772705b2b"/>
            <v:path o:extrusionok="f"/>
            <o:lock v:ext="edit" aspectratio="t"/>
          </v:shape>
          <o:OLEObject Type="Embed" ProgID="Equation.DSMT4" ShapeID="Object 108" DrawAspect="Content" ObjectID="_1234567997" r:id="rId228"/>
        </w:object>
      </w:r>
    </w:p>
    <w:p>
      <w:pPr>
        <w:shd w:val="clear" w:color="auto" w:fill="F2F2F2"/>
        <w:spacing w:line="360" w:lineRule="auto"/>
        <w:jc w:val="left"/>
        <w:textAlignment w:val="center"/>
        <w:rPr>
          <w:sz w:val="21"/>
        </w:rPr>
      </w:pPr>
      <w:r>
        <w:rPr>
          <w:sz w:val="21"/>
        </w:rPr>
        <w:t>机械效率</w:t>
      </w:r>
      <w:r>
        <w:object>
          <v:shape id="Object 109" o:spid="_x0000_i1148" type="#_x0000_t75" alt="eqId7bfb2fb086b0634e68b5ba30f2e2fa21" style="width:159.24pt;height:31.72pt" o:ole="" o:preferrelative="t" filled="f" stroked="f">
            <v:stroke joinstyle="miter"/>
            <v:imagedata r:id="rId229" o:title="eqId7bfb2fb086b0634e68b5ba30f2e2fa21"/>
            <v:path o:extrusionok="f"/>
            <o:lock v:ext="edit" aspectratio="t"/>
          </v:shape>
          <o:OLEObject Type="Embed" ProgID="Equation.DSMT4" ShapeID="Object 109" DrawAspect="Content" ObjectID="_1234567998" r:id="rId230"/>
        </w:object>
      </w:r>
    </w:p>
    <w:p>
      <w:pPr>
        <w:shd w:val="clear" w:color="auto" w:fill="F2F2F2"/>
        <w:spacing w:line="360" w:lineRule="auto"/>
        <w:jc w:val="left"/>
        <w:textAlignment w:val="center"/>
        <w:rPr>
          <w:sz w:val="21"/>
        </w:rPr>
      </w:pPr>
      <w:r>
        <w:rPr>
          <w:sz w:val="21"/>
        </w:rPr>
        <w:t>根据总功的定义</w:t>
      </w:r>
      <w:r>
        <w:object>
          <v:shape id="Object 110" o:spid="_x0000_i1149" type="#_x0000_t75" alt="eqId574463622e8772f570c8f9bd607a782a" style="width:65.03pt;height:16.41pt" o:ole="" o:preferrelative="t" filled="f" stroked="f">
            <v:stroke joinstyle="miter"/>
            <v:imagedata r:id="rId231" o:title="eqId574463622e8772f570c8f9bd607a782a"/>
            <v:path o:extrusionok="f"/>
            <o:lock v:ext="edit" aspectratio="t"/>
          </v:shape>
          <o:OLEObject Type="Embed" ProgID="Equation.DSMT4" ShapeID="Object 110" DrawAspect="Content" ObjectID="_1234567999" r:id="rId232"/>
        </w:object>
      </w:r>
    </w:p>
    <w:p>
      <w:pPr>
        <w:shd w:val="clear" w:color="auto" w:fill="F2F2F2"/>
        <w:spacing w:line="360" w:lineRule="auto"/>
        <w:jc w:val="left"/>
        <w:textAlignment w:val="center"/>
        <w:rPr>
          <w:sz w:val="21"/>
        </w:rPr>
      </w:pPr>
      <w:r>
        <w:rPr>
          <w:sz w:val="21"/>
        </w:rPr>
        <w:t>小明在这个过程中所做的额外功为</w:t>
      </w:r>
      <w:r>
        <w:object>
          <v:shape id="Object 111" o:spid="_x0000_i1150" type="#_x0000_t75" alt="eqIde76b250971d1c5261fb20d155b64aa85" style="width:148.72pt;height:16.51pt" o:ole="" o:preferrelative="t" filled="f" stroked="f">
            <v:stroke joinstyle="miter"/>
            <v:imagedata r:id="rId233" o:title="eqIde76b250971d1c5261fb20d155b64aa85"/>
            <v:path o:extrusionok="f"/>
            <o:lock v:ext="edit" aspectratio="t"/>
          </v:shape>
          <o:OLEObject Type="Embed" ProgID="Equation.DSMT4" ShapeID="Object 111" DrawAspect="Content" ObjectID="_1234568000" r:id="rId234"/>
        </w:object>
      </w:r>
    </w:p>
    <w:p>
      <w:pPr>
        <w:shd w:val="clear" w:color="auto" w:fill="F2F2F2"/>
        <w:spacing w:line="360" w:lineRule="auto"/>
        <w:jc w:val="left"/>
        <w:textAlignment w:val="center"/>
        <w:rPr>
          <w:sz w:val="21"/>
        </w:rPr>
      </w:pPr>
      <w:r>
        <w:rPr>
          <w:sz w:val="21"/>
        </w:rPr>
        <w:t>小明所做额外功为克服摩擦力所做的功，其大小等于摩擦力乘上斜面长度，根据</w:t>
      </w:r>
      <w:r>
        <w:object>
          <v:shape id="Object 112" o:spid="_x0000_i1151" type="#_x0000_t75" alt="eqId668c2b0732da136269ad1071c5db0be0" style="width:34.23pt;height:12.51pt" o:ole="" o:preferrelative="t" filled="f" stroked="f">
            <v:stroke joinstyle="miter"/>
            <v:imagedata r:id="rId223" o:title="eqId668c2b0732da136269ad1071c5db0be0"/>
            <v:path o:extrusionok="f"/>
            <o:lock v:ext="edit" aspectratio="t"/>
          </v:shape>
          <o:OLEObject Type="Embed" ProgID="Equation.DSMT4" ShapeID="Object 112" DrawAspect="Content" ObjectID="_1234568001" r:id="rId235"/>
        </w:object>
      </w:r>
      <w:r>
        <w:rPr>
          <w:sz w:val="21"/>
        </w:rPr>
        <w:t>，小车所受摩擦力为</w:t>
      </w:r>
      <w:r>
        <w:object>
          <v:shape id="Object 113" o:spid="_x0000_i1152" type="#_x0000_t75" alt="eqId455fb94dd5af337e4516a44f3b60e4a9" style="width:102.92pt;height:28.34pt" o:ole="" o:preferrelative="t" filled="f" stroked="f">
            <v:stroke joinstyle="miter"/>
            <v:imagedata r:id="rId236" o:title="eqId455fb94dd5af337e4516a44f3b60e4a9"/>
            <v:path o:extrusionok="f"/>
            <o:lock v:ext="edit" aspectratio="t"/>
          </v:shape>
          <o:OLEObject Type="Embed" ProgID="Equation.DSMT4" ShapeID="Object 113" DrawAspect="Content" ObjectID="_1234568002" r:id="rId237"/>
        </w:object>
      </w:r>
    </w:p>
    <w:p>
      <w:pPr>
        <w:shd w:val="clear" w:color="auto" w:fill="auto"/>
        <w:spacing w:line="360" w:lineRule="auto"/>
        <w:jc w:val="left"/>
        <w:textAlignment w:val="center"/>
        <w:rPr>
          <w:sz w:val="21"/>
        </w:rPr>
      </w:pPr>
      <w:r>
        <w:rPr>
          <w:sz w:val="21"/>
        </w:rPr>
        <w:t>13．小明同学用如图甲所示的装置，两次水平拉动同一物体M在同水平面上做直线运动，两次物体运动的</w:t>
      </w:r>
      <w:r>
        <w:rPr>
          <w:rFonts w:ascii="Times New Roman" w:eastAsia="Times New Roman" w:hAnsi="Times New Roman" w:cs="Times New Roman"/>
          <w:i/>
          <w:sz w:val="21"/>
        </w:rPr>
        <w:t>s-t</w:t>
      </w:r>
      <w:r>
        <w:rPr>
          <w:sz w:val="21"/>
        </w:rPr>
        <w:t>图像如图乙所示，第一次弹簧测力计的读数是3N，则0~8s内第一次拉力做的功是</w:t>
      </w:r>
      <w:r>
        <w:rPr>
          <w:rFonts w:ascii="Times New Roman" w:eastAsia="Times New Roman" w:hAnsi="Times New Roman" w:cs="Times New Roman"/>
          <w:b w:val="0"/>
          <w:sz w:val="21"/>
        </w:rPr>
        <w:t>___________</w:t>
      </w:r>
      <w:r>
        <w:rPr>
          <w:sz w:val="21"/>
        </w:rPr>
        <w:t>J，拉力的功率是</w:t>
      </w:r>
      <w:r>
        <w:rPr>
          <w:rFonts w:ascii="Times New Roman" w:eastAsia="Times New Roman" w:hAnsi="Times New Roman" w:cs="Times New Roman"/>
          <w:b w:val="0"/>
          <w:sz w:val="21"/>
        </w:rPr>
        <w:t>___________</w:t>
      </w:r>
      <w:r>
        <w:rPr>
          <w:sz w:val="21"/>
        </w:rPr>
        <w:t>W，两次拉动过程中物体M与水平面的摩擦力大小关系为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w:t>
      </w:r>
      <w:r>
        <w:rPr>
          <w:sz w:val="21"/>
        </w:rPr>
        <w:t>（选填“大于”“小于”或“等于”）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153" type="#_x0000_t75" alt="@@@2ff9aa31-1bdf-4a66-979c-c29553eb6a63" style="width:325.5pt;height:111pt" o:preferrelative="t" filled="f" stroked="f">
            <v:fill o:detectmouseclick="t"/>
            <v:imagedata r:id="rId238" o:title="@@@2ff9aa31-1bdf-4a66-979c-c29553eb6a63"/>
            <v:path o:extrusionok="f"/>
            <o:lock v:ext="edit" aspectratio="t"/>
          </v:shape>
        </w:pict>
      </w:r>
    </w:p>
    <w:p>
      <w:pPr>
        <w:shd w:val="clear" w:color="auto" w:fill="F2F2F2"/>
        <w:spacing w:line="360" w:lineRule="auto"/>
        <w:jc w:val="left"/>
        <w:textAlignment w:val="center"/>
        <w:rPr>
          <w:sz w:val="21"/>
        </w:rPr>
      </w:pPr>
      <w:r>
        <w:rPr>
          <w:sz w:val="21"/>
        </w:rPr>
        <w:t>【答案】     4.8     0.6     等于</w:t>
      </w:r>
    </w:p>
    <w:p>
      <w:pPr>
        <w:shd w:val="clear" w:color="auto" w:fill="F2F2F2"/>
        <w:spacing w:line="360" w:lineRule="auto"/>
        <w:jc w:val="left"/>
        <w:textAlignment w:val="center"/>
        <w:rPr>
          <w:sz w:val="21"/>
        </w:rPr>
      </w:pPr>
      <w:r>
        <w:rPr>
          <w:sz w:val="21"/>
        </w:rPr>
        <w:t>【详解】[1][2][3]同一物体，重力不变，则对水平面的压力不变，在同一水平面上运动，则接触面的粗糙程度相同，由滑动摩擦力的影响因素可知，两次拉动物体时，物体受到的摩擦力相等，即</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等于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。由图甲可知，动滑轮拉着物体做匀速直线运动，动滑轮绕2段绳，则力</w:t>
      </w:r>
      <w:r>
        <w:rPr>
          <w:rFonts w:ascii="Times New Roman" w:eastAsia="Times New Roman" w:hAnsi="Times New Roman" w:cs="Times New Roman"/>
          <w:i/>
          <w:sz w:val="21"/>
        </w:rPr>
        <w:t>F</w:t>
      </w:r>
      <w:r>
        <w:rPr>
          <w:sz w:val="21"/>
        </w:rPr>
        <w:t>的作用点移动的距离是物体移动距离的2倍，由图乙可知，0~8s内第一次移动0.8m，拉力移动的距离</w:t>
      </w:r>
      <w:r>
        <w:rPr>
          <w:rFonts w:ascii="Times New Roman" w:eastAsia="Times New Roman" w:hAnsi="Times New Roman" w:cs="Times New Roman"/>
          <w:i/>
          <w:sz w:val="21"/>
        </w:rPr>
        <w:t>s</w:t>
      </w:r>
      <w:r>
        <w:rPr>
          <w:sz w:val="21"/>
        </w:rPr>
        <w:t>=2</w:t>
      </w:r>
      <w:r>
        <w:rPr>
          <w:rFonts w:ascii="Times New Roman" w:eastAsia="Times New Roman" w:hAnsi="Times New Roman" w:cs="Times New Roman"/>
          <w:i/>
          <w:sz w:val="21"/>
        </w:rPr>
        <w:t>s</w:t>
      </w:r>
      <w:r>
        <w:rPr>
          <w:rFonts w:ascii="宋体" w:eastAsia="宋体" w:hAnsi="宋体" w:cs="宋体"/>
          <w:i/>
          <w:sz w:val="21"/>
          <w:vertAlign w:val="subscript"/>
        </w:rPr>
        <w:t>物</w:t>
      </w:r>
      <w:r>
        <w:rPr>
          <w:sz w:val="21"/>
        </w:rPr>
        <w:t>=2×0.8m=1.6m</w:t>
      </w:r>
    </w:p>
    <w:p>
      <w:pPr>
        <w:shd w:val="clear" w:color="auto" w:fill="F2F2F2"/>
        <w:spacing w:line="360" w:lineRule="auto"/>
        <w:jc w:val="left"/>
        <w:textAlignment w:val="center"/>
        <w:rPr>
          <w:sz w:val="21"/>
        </w:rPr>
      </w:pPr>
      <w:r>
        <w:rPr>
          <w:sz w:val="21"/>
        </w:rPr>
        <w:t>0~8s内第一次拉力做的功</w:t>
      </w: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Fs</w:t>
      </w:r>
      <w:r>
        <w:rPr>
          <w:sz w:val="21"/>
        </w:rPr>
        <w:t>=3N×1.6m=4.8J</w:t>
      </w:r>
    </w:p>
    <w:p>
      <w:pPr>
        <w:shd w:val="clear" w:color="auto" w:fill="F2F2F2"/>
        <w:spacing w:line="360" w:lineRule="auto"/>
        <w:jc w:val="left"/>
        <w:textAlignment w:val="center"/>
        <w:rPr>
          <w:sz w:val="21"/>
        </w:rPr>
      </w:pPr>
      <w:r>
        <w:rPr>
          <w:sz w:val="21"/>
        </w:rPr>
        <w:t>拉力的功率</w:t>
      </w:r>
      <w:r>
        <w:object>
          <v:shape id="Object 114" o:spid="_x0000_i1154" type="#_x0000_t75" alt="eqIde8d47f051933fae6eac5f516241e693c" style="width:95.92pt;height:27.39pt" o:ole="" o:preferrelative="t" filled="f" stroked="f">
            <v:stroke joinstyle="miter"/>
            <v:imagedata r:id="rId239" o:title="eqIde8d47f051933fae6eac5f516241e693c"/>
            <v:path o:extrusionok="f"/>
            <o:lock v:ext="edit" aspectratio="t"/>
          </v:shape>
          <o:OLEObject Type="Embed" ProgID="Equation.DSMT4" ShapeID="Object 114" DrawAspect="Content" ObjectID="_1234568003" r:id="rId240"/>
        </w:object>
      </w:r>
    </w:p>
    <w:p>
      <w:pPr>
        <w:shd w:val="clear" w:color="auto" w:fill="auto"/>
        <w:spacing w:line="360" w:lineRule="auto"/>
        <w:jc w:val="left"/>
        <w:textAlignment w:val="center"/>
        <w:rPr>
          <w:sz w:val="21"/>
        </w:rPr>
      </w:pPr>
      <w:r>
        <w:rPr>
          <w:sz w:val="21"/>
        </w:rPr>
        <w:t>14．中国龙门吊技术领先全球，在多个领域发挥着重要作用。龙门吊又称门式起重机，实物如图甲所示，图乙是局部滑轮组放大图。某次工作时将</w:t>
      </w:r>
      <w:r>
        <w:object>
          <v:shape id="Object 115" o:spid="_x0000_i1155" type="#_x0000_t75" alt="eqIdd0f94242633beaefc8f9f92af012660d" style="width:29.92pt;height:14.4pt" o:ole="" o:preferrelative="t" filled="f" stroked="f">
            <v:stroke joinstyle="miter"/>
            <v:imagedata r:id="rId241" o:title="eqIdd0f94242633beaefc8f9f92af012660d"/>
            <v:path o:extrusionok="f"/>
            <o:lock v:ext="edit" aspectratio="t"/>
          </v:shape>
          <o:OLEObject Type="Embed" ProgID="Equation.DSMT4" ShapeID="Object 115" DrawAspect="Content" ObjectID="_1234568004" r:id="rId242"/>
        </w:object>
      </w:r>
      <w:r>
        <w:rPr>
          <w:sz w:val="21"/>
        </w:rPr>
        <w:t>的货物竖直提升</w:t>
      </w:r>
      <w:r>
        <w:object>
          <v:shape id="Object 116" o:spid="_x0000_i1156" type="#_x0000_t75" alt="eqId2fe859b79d37aae5f8f8211a7e29b25f" style="width:20.2pt;height:12.4pt" o:ole="" o:preferrelative="t" filled="f" stroked="f">
            <v:stroke joinstyle="miter"/>
            <v:imagedata r:id="rId243" o:title="eqId2fe859b79d37aae5f8f8211a7e29b25f"/>
            <v:path o:extrusionok="f"/>
            <o:lock v:ext="edit" aspectratio="t"/>
          </v:shape>
          <o:OLEObject Type="Embed" ProgID="Equation.DSMT4" ShapeID="Object 116" DrawAspect="Content" ObjectID="_1234568005" r:id="rId244"/>
        </w:object>
      </w:r>
      <w:r>
        <w:rPr>
          <w:sz w:val="21"/>
        </w:rPr>
        <w:t>用时</w:t>
      </w:r>
      <w:r>
        <w:object>
          <v:shape id="Object 117" o:spid="_x0000_i1157" type="#_x0000_t75" alt="eqId6c9f5b0481869bd5befe1d112797b87d" style="width:17.53pt;height:12.36pt" o:ole="" o:preferrelative="t" filled="f" stroked="f">
            <v:stroke joinstyle="miter"/>
            <v:imagedata r:id="rId245" o:title="eqId6c9f5b0481869bd5befe1d112797b87d"/>
            <v:path o:extrusionok="f"/>
            <o:lock v:ext="edit" aspectratio="t"/>
          </v:shape>
          <o:OLEObject Type="Embed" ProgID="Equation.DSMT4" ShapeID="Object 117" DrawAspect="Content" ObjectID="_1234568006" r:id="rId246"/>
        </w:object>
      </w:r>
      <w:r>
        <w:rPr>
          <w:sz w:val="21"/>
        </w:rPr>
        <w:t>，该过程中滑轮组的机械效率为</w:t>
      </w:r>
      <w:r>
        <w:object>
          <v:shape id="Object 118" o:spid="_x0000_i1158" type="#_x0000_t75" alt="eqIde1a263874aa2031f847d06d6cef24aea" style="width:22.86pt;height:12.05pt" o:ole="" o:preferrelative="t" filled="f" stroked="f">
            <v:stroke joinstyle="miter"/>
            <v:imagedata r:id="rId247" o:title="eqIde1a263874aa2031f847d06d6cef24aea"/>
            <v:path o:extrusionok="f"/>
            <o:lock v:ext="edit" aspectratio="t"/>
          </v:shape>
          <o:OLEObject Type="Embed" ProgID="Equation.DSMT4" ShapeID="Object 118" DrawAspect="Content" ObjectID="_1234568007" r:id="rId248"/>
        </w:object>
      </w:r>
      <w:r>
        <w:rPr>
          <w:sz w:val="21"/>
        </w:rPr>
        <w:t>，不计绳重和摩擦，绳端的拉力</w:t>
      </w:r>
      <w:r>
        <w:object>
          <v:shape id="Object 119" o:spid="_x0000_i1159" type="#_x0000_t75" alt="eqIda0ed1ec316bc54c37c4286c208f55667" style="width:11.41pt;height:11.41pt" o:ole="" o:preferrelative="t" filled="f" stroked="f">
            <v:stroke joinstyle="miter"/>
            <v:imagedata r:id="rId11" o:title="eqIda0ed1ec316bc54c37c4286c208f55667"/>
            <v:path o:extrusionok="f"/>
            <o:lock v:ext="edit" aspectratio="t"/>
          </v:shape>
          <o:OLEObject Type="Embed" ProgID="Equation.DSMT4" ShapeID="Object 119" DrawAspect="Content" ObjectID="_1234568008" r:id="rId249"/>
        </w:object>
      </w:r>
      <w:r>
        <w:rPr>
          <w:sz w:val="21"/>
        </w:rPr>
        <w:t>的功率为</w:t>
      </w:r>
      <w:r>
        <w:rPr>
          <w:rFonts w:ascii="Times New Roman" w:eastAsia="Times New Roman" w:hAnsi="Times New Roman" w:cs="Times New Roman"/>
          <w:b w:val="0"/>
          <w:sz w:val="21"/>
        </w:rPr>
        <w:t>___________</w:t>
      </w:r>
      <w:r>
        <w:object>
          <v:shape id="Object 120" o:spid="_x0000_i1160" type="#_x0000_t75" alt="eqId91edc7e2d4811f5ea6c01284cf00393a" style="width:12.32pt;height:12.32pt" o:ole="" o:preferrelative="t" filled="f" stroked="f">
            <v:stroke joinstyle="miter"/>
            <v:imagedata r:id="rId250" o:title="eqId91edc7e2d4811f5ea6c01284cf00393a"/>
            <v:path o:extrusionok="f"/>
            <o:lock v:ext="edit" aspectratio="t"/>
          </v:shape>
          <o:OLEObject Type="Embed" ProgID="Equation.DSMT4" ShapeID="Object 120" DrawAspect="Content" ObjectID="_1234568009" r:id="rId251"/>
        </w:object>
      </w:r>
      <w:r>
        <w:rPr>
          <w:sz w:val="21"/>
        </w:rPr>
        <w:t>。货物匀速上升时机械能</w:t>
      </w:r>
      <w:r>
        <w:rPr>
          <w:rFonts w:ascii="Times New Roman" w:eastAsia="Times New Roman" w:hAnsi="Times New Roman" w:cs="Times New Roman"/>
          <w:b w:val="0"/>
          <w:sz w:val="21"/>
        </w:rPr>
        <w:t>___________</w:t>
      </w:r>
      <w:r>
        <w:rPr>
          <w:sz w:val="21"/>
        </w:rPr>
        <w:t>（选填“增大”“减小”或“不变”）；提升货物的重量越大，滑轮组的机械效率越</w:t>
      </w:r>
      <w:r>
        <w:rPr>
          <w:rFonts w:ascii="Times New Roman" w:eastAsia="Times New Roman" w:hAnsi="Times New Roman" w:cs="Times New Roman"/>
          <w:b w:val="0"/>
          <w:sz w:val="21"/>
        </w:rPr>
        <w:t>___________</w:t>
      </w:r>
      <w:r>
        <w:rPr>
          <w:sz w:val="21"/>
        </w:rPr>
        <w:t>。</w:t>
      </w:r>
      <w:r>
        <w:object>
          <v:shape id="Object 121" o:spid="_x0000_i1161" type="#_x0000_t75" alt="eqIdde81480d1fd8aec9126b41ab6c822a23" style="width:64.2pt;height:17.86pt" o:ole="" o:preferrelative="t" filled="f" stroked="f">
            <v:stroke joinstyle="miter"/>
            <v:imagedata r:id="rId252" o:title="eqIdde81480d1fd8aec9126b41ab6c822a23"/>
            <v:path o:extrusionok="f"/>
            <o:lock v:ext="edit" aspectratio="t"/>
          </v:shape>
          <o:OLEObject Type="Embed" ProgID="Equation.DSMT4" ShapeID="Object 121" DrawAspect="Content" ObjectID="_1234568010" r:id="rId253"/>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162" type="#_x0000_t75" alt="@@@3d56a170-0b4b-48b4-a695-91ee0c266d24" style="width:231.75pt;height:142.5pt" o:preferrelative="t" filled="f" stroked="f">
            <v:fill o:detectmouseclick="t"/>
            <v:imagedata r:id="rId254" o:title="@@@3d56a170-0b4b-48b4-a695-91ee0c266d24"/>
            <v:path o:extrusionok="f"/>
            <o:lock v:ext="edit" aspectratio="t"/>
          </v:shape>
        </w:pict>
      </w:r>
    </w:p>
    <w:p>
      <w:pPr>
        <w:shd w:val="clear" w:color="auto" w:fill="F2F2F2"/>
        <w:spacing w:line="360" w:lineRule="auto"/>
        <w:jc w:val="left"/>
        <w:textAlignment w:val="center"/>
        <w:rPr>
          <w:sz w:val="21"/>
        </w:rPr>
      </w:pPr>
      <w:r>
        <w:rPr>
          <w:sz w:val="21"/>
        </w:rPr>
        <w:t>【答案】     5000     增大     大</w:t>
      </w:r>
    </w:p>
    <w:p>
      <w:pPr>
        <w:shd w:val="clear" w:color="auto" w:fill="F2F2F2"/>
        <w:spacing w:line="360" w:lineRule="auto"/>
        <w:jc w:val="left"/>
        <w:textAlignment w:val="center"/>
        <w:rPr>
          <w:sz w:val="21"/>
        </w:rPr>
      </w:pPr>
      <w:r>
        <w:rPr>
          <w:sz w:val="21"/>
        </w:rPr>
        <w:t>【详解】[1]重物的重力</w:t>
      </w:r>
      <w:r>
        <w:object>
          <v:shape id="Object 122" o:spid="_x0000_i1163" type="#_x0000_t75" alt="eqId2ecba427a106b644d763371ee7a03161" style="width:158.4pt;height:16.05pt" o:ole="" o:preferrelative="t" filled="f" stroked="f">
            <v:stroke joinstyle="miter"/>
            <v:imagedata r:id="rId255" o:title="eqId2ecba427a106b644d763371ee7a03161"/>
            <v:path o:extrusionok="f"/>
            <o:lock v:ext="edit" aspectratio="t"/>
          </v:shape>
          <o:OLEObject Type="Embed" ProgID="Equation.DSMT4" ShapeID="Object 122" DrawAspect="Content" ObjectID="_1234568011" r:id="rId256"/>
        </w:object>
      </w:r>
      <w:r>
        <w:rPr>
          <w:sz w:val="21"/>
        </w:rPr>
        <w:t>，</w:t>
      </w:r>
    </w:p>
    <w:p>
      <w:pPr>
        <w:shd w:val="clear" w:color="auto" w:fill="F2F2F2"/>
        <w:spacing w:line="360" w:lineRule="auto"/>
        <w:jc w:val="left"/>
        <w:textAlignment w:val="center"/>
        <w:rPr>
          <w:sz w:val="21"/>
        </w:rPr>
      </w:pPr>
      <w:r>
        <w:rPr>
          <w:sz w:val="21"/>
        </w:rPr>
        <w:t>拉力做的有用功</w:t>
      </w:r>
      <w:r>
        <w:object>
          <v:shape id="Object 123" o:spid="_x0000_i1164" type="#_x0000_t75" alt="eqId795354d92740bd5a7aee74a1606add9f" style="width:155.76pt;height:17.8pt" o:ole="" o:preferrelative="t" filled="f" stroked="f">
            <v:stroke joinstyle="miter"/>
            <v:imagedata r:id="rId257" o:title="eqId795354d92740bd5a7aee74a1606add9f"/>
            <v:path o:extrusionok="f"/>
            <o:lock v:ext="edit" aspectratio="t"/>
          </v:shape>
          <o:OLEObject Type="Embed" ProgID="Equation.DSMT4" ShapeID="Object 123" DrawAspect="Content" ObjectID="_1234568012" r:id="rId258"/>
        </w:object>
      </w:r>
    </w:p>
    <w:p>
      <w:pPr>
        <w:shd w:val="clear" w:color="auto" w:fill="F2F2F2"/>
        <w:spacing w:line="360" w:lineRule="auto"/>
        <w:jc w:val="left"/>
        <w:textAlignment w:val="center"/>
        <w:rPr>
          <w:sz w:val="21"/>
        </w:rPr>
      </w:pPr>
      <w:r>
        <w:rPr>
          <w:sz w:val="21"/>
        </w:rPr>
        <w:t>拉力所做的总功</w:t>
      </w:r>
      <w:r>
        <w:object>
          <v:shape id="Object 124" o:spid="_x0000_i1165" type="#_x0000_t75" alt="eqId7ed14b5038a11071b93c1a884777377b" style="width:128.44pt;height:30.93pt" o:ole="" o:preferrelative="t" filled="f" stroked="f">
            <v:stroke joinstyle="miter"/>
            <v:imagedata r:id="rId259" o:title="eqId7ed14b5038a11071b93c1a884777377b"/>
            <v:path o:extrusionok="f"/>
            <o:lock v:ext="edit" aspectratio="t"/>
          </v:shape>
          <o:OLEObject Type="Embed" ProgID="Equation.DSMT4" ShapeID="Object 124" DrawAspect="Content" ObjectID="_1234568013" r:id="rId260"/>
        </w:object>
      </w:r>
    </w:p>
    <w:p>
      <w:pPr>
        <w:shd w:val="clear" w:color="auto" w:fill="F2F2F2"/>
        <w:spacing w:line="360" w:lineRule="auto"/>
        <w:jc w:val="left"/>
        <w:textAlignment w:val="center"/>
        <w:rPr>
          <w:sz w:val="21"/>
        </w:rPr>
      </w:pPr>
      <w:r>
        <w:rPr>
          <w:sz w:val="21"/>
        </w:rPr>
        <w:t>绳端的拉力</w:t>
      </w:r>
      <w:r>
        <w:object>
          <v:shape id="Object 125" o:spid="_x0000_i1166" type="#_x0000_t75" alt="eqIda0ed1ec316bc54c37c4286c208f55667" style="width:11.41pt;height:11.41pt" o:ole="" o:preferrelative="t" filled="f" stroked="f">
            <v:stroke joinstyle="miter"/>
            <v:imagedata r:id="rId11" o:title="eqIda0ed1ec316bc54c37c4286c208f55667"/>
            <v:path o:extrusionok="f"/>
            <o:lock v:ext="edit" aspectratio="t"/>
          </v:shape>
          <o:OLEObject Type="Embed" ProgID="Equation.DSMT4" ShapeID="Object 125" DrawAspect="Content" ObjectID="_1234568014" r:id="rId261"/>
        </w:object>
      </w:r>
      <w:r>
        <w:rPr>
          <w:sz w:val="21"/>
        </w:rPr>
        <w:t>的功率</w:t>
      </w:r>
      <w:r>
        <w:object>
          <v:shape id="Object 126" o:spid="_x0000_i1167" type="#_x0000_t75" alt="eqId5d8fe5fb5237b79969ec6b2b3af3f946" style="width:120.56pt;height:28.93pt" o:ole="" o:preferrelative="t" filled="f" stroked="f">
            <v:stroke joinstyle="miter"/>
            <v:imagedata r:id="rId262" o:title="eqId5d8fe5fb5237b79969ec6b2b3af3f946"/>
            <v:path o:extrusionok="f"/>
            <o:lock v:ext="edit" aspectratio="t"/>
          </v:shape>
          <o:OLEObject Type="Embed" ProgID="Equation.DSMT4" ShapeID="Object 126" DrawAspect="Content" ObjectID="_1234568015" r:id="rId263"/>
        </w:object>
      </w:r>
    </w:p>
    <w:p>
      <w:pPr>
        <w:shd w:val="clear" w:color="auto" w:fill="F2F2F2"/>
        <w:spacing w:line="360" w:lineRule="auto"/>
        <w:jc w:val="left"/>
        <w:textAlignment w:val="center"/>
        <w:rPr>
          <w:sz w:val="21"/>
        </w:rPr>
      </w:pPr>
      <w:r>
        <w:rPr>
          <w:sz w:val="21"/>
        </w:rPr>
        <w:t>[2]货物匀速上升时动能不变，重力势能增大，所以机械能增大。</w:t>
      </w:r>
    </w:p>
    <w:p>
      <w:pPr>
        <w:shd w:val="clear" w:color="auto" w:fill="F2F2F2"/>
        <w:spacing w:line="360" w:lineRule="auto"/>
        <w:jc w:val="left"/>
        <w:textAlignment w:val="center"/>
        <w:rPr>
          <w:sz w:val="21"/>
        </w:rPr>
      </w:pPr>
      <w:r>
        <w:rPr>
          <w:sz w:val="21"/>
        </w:rPr>
        <w:t>[3]额外功一定时，提升货物的重量越大，滑轮组所做的有用功越多，机械效率越大。</w:t>
      </w:r>
    </w:p>
    <w:p>
      <w:pPr>
        <w:spacing w:line="240" w:lineRule="exact"/>
        <w:rPr>
          <w:rFonts w:ascii="宋体" w:hAnsi="宋体" w:cs="宋体" w:hint="eastAsia"/>
          <w:b/>
          <w:bCs/>
          <w:szCs w:val="21"/>
        </w:rPr>
      </w:pPr>
    </w:p>
    <w:p>
      <w:pPr>
        <w:spacing w:line="240" w:lineRule="exact"/>
        <w:rPr>
          <w:rFonts w:ascii="宋体" w:hAnsi="宋体" w:cs="宋体"/>
          <w:b/>
          <w:bCs/>
          <w:szCs w:val="21"/>
        </w:rPr>
      </w:pPr>
      <w:r>
        <w:rPr>
          <w:rFonts w:ascii="宋体" w:hAnsi="宋体" w:cs="宋体" w:hint="eastAsia"/>
          <w:b/>
          <w:bCs/>
          <w:szCs w:val="21"/>
        </w:rPr>
        <w:t>三、作图题（共7分）</w:t>
      </w:r>
    </w:p>
    <w:p>
      <w:pPr>
        <w:spacing w:line="240" w:lineRule="exact"/>
        <w:rPr>
          <w:rFonts w:ascii="宋体" w:hAnsi="宋体" w:cs="宋体" w:hint="eastAsia"/>
          <w:b/>
          <w:bCs/>
          <w:szCs w:val="21"/>
        </w:rPr>
      </w:pPr>
    </w:p>
    <w:p>
      <w:pPr>
        <w:shd w:val="clear" w:color="auto" w:fill="auto"/>
        <w:spacing w:line="360" w:lineRule="auto"/>
        <w:jc w:val="left"/>
        <w:textAlignment w:val="center"/>
        <w:rPr>
          <w:sz w:val="21"/>
        </w:rPr>
      </w:pPr>
      <w:r>
        <w:rPr>
          <w:sz w:val="21"/>
        </w:rPr>
        <w:t>15．(1)如图所示，把汤匙放在手指上，使其在手指上平衡，已知汤匙的重力为0.3N，请画出汤匙所受重力的示意图。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168" type="#_x0000_t75" alt="@@@b6609f61-d02b-40db-b3dd-4a89272d97b3" style="width:107.25pt;height:84.75pt" o:preferrelative="t" filled="f" stroked="f">
            <v:fill o:detectmouseclick="t"/>
            <v:imagedata r:id="rId264" o:title="@@@b6609f61-d02b-40db-b3dd-4a89272d97b3"/>
            <v:path o:extrusionok="f"/>
            <o:lock v:ext="edit" aspectratio="t"/>
          </v:shape>
        </w:pict>
      </w:r>
    </w:p>
    <w:p>
      <w:pPr>
        <w:shd w:val="clear" w:color="auto" w:fill="auto"/>
        <w:spacing w:line="360" w:lineRule="auto"/>
        <w:jc w:val="left"/>
        <w:textAlignment w:val="center"/>
        <w:rPr>
          <w:sz w:val="21"/>
        </w:rPr>
      </w:pPr>
      <w:r>
        <w:rPr>
          <w:sz w:val="21"/>
        </w:rPr>
        <w:t>(2)请画出图中力</w:t>
      </w:r>
      <w:r>
        <w:object>
          <v:shape id="Object 127" o:spid="_x0000_i1169" type="#_x0000_t75" alt="eqIdf5076289823db419f94e9c0c8f4aafd9" style="width:11.41pt;height:15.35pt" o:ole="" o:preferrelative="t" filled="f" stroked="f">
            <v:stroke joinstyle="miter"/>
            <v:imagedata r:id="rId265" o:title="eqIdf5076289823db419f94e9c0c8f4aafd9"/>
            <v:path o:extrusionok="f"/>
            <o:lock v:ext="edit" aspectratio="t"/>
          </v:shape>
          <o:OLEObject Type="Embed" ProgID="Equation.DSMT4" ShapeID="Object 127" DrawAspect="Content" ObjectID="_1234568016" r:id="rId266"/>
        </w:object>
      </w:r>
      <w:r>
        <w:rPr>
          <w:sz w:val="21"/>
        </w:rPr>
        <w:t>的力臂</w:t>
      </w:r>
      <w:r>
        <w:object>
          <v:shape id="Object 128" o:spid="_x0000_i1170" type="#_x0000_t75" alt="eqId2e9b0f5f44abbc6544a2f672b025b013" style="width:7.9pt;height:15.8pt" o:ole="" o:preferrelative="t" filled="f" stroked="f">
            <v:stroke joinstyle="miter"/>
            <v:imagedata r:id="rId267" o:title="eqId2e9b0f5f44abbc6544a2f672b025b013"/>
            <v:path o:extrusionok="f"/>
            <o:lock v:ext="edit" aspectratio="t"/>
          </v:shape>
          <o:OLEObject Type="Embed" ProgID="Equation.DSMT4" ShapeID="Object 128" DrawAspect="Content" ObjectID="_1234568017" r:id="rId268"/>
        </w:object>
      </w:r>
      <w:r>
        <w:rPr>
          <w:sz w:val="21"/>
        </w:rPr>
        <w:t>，以及杠杆受到的阻力</w:t>
      </w:r>
      <w:r>
        <w:object>
          <v:shape id="Object 129" o:spid="_x0000_i1171" type="#_x0000_t75" alt="eqIda3fb78c5f885034612c0e030b920143d" style="width:12.3pt;height:16.51pt" o:ole="" o:preferrelative="t" filled="f" stroked="f">
            <v:stroke joinstyle="miter"/>
            <v:imagedata r:id="rId269" o:title="eqIda3fb78c5f885034612c0e030b920143d"/>
            <v:path o:extrusionok="f"/>
            <o:lock v:ext="edit" aspectratio="t"/>
          </v:shape>
          <o:OLEObject Type="Embed" ProgID="Equation.DSMT4" ShapeID="Object 129" DrawAspect="Content" ObjectID="_1234568018" r:id="rId270"/>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172" type="#_x0000_t75" alt="@@@508842d0-a71d-4eee-b92b-decc0d499c3d" style="width:105pt;height:88.5pt" o:preferrelative="t" filled="f" stroked="f">
            <v:fill o:detectmouseclick="t"/>
            <v:imagedata r:id="rId271" o:title="@@@508842d0-a71d-4eee-b92b-decc0d499c3d"/>
            <v:path o:extrusionok="f"/>
            <o:lock v:ext="edit" aspectratio="t"/>
          </v:shape>
        </w:pict>
      </w:r>
    </w:p>
    <w:p>
      <w:pPr>
        <w:shd w:val="clear" w:color="auto" w:fill="auto"/>
        <w:spacing w:line="360" w:lineRule="auto"/>
        <w:jc w:val="left"/>
        <w:textAlignment w:val="center"/>
        <w:rPr>
          <w:sz w:val="21"/>
        </w:rPr>
      </w:pPr>
      <w:r>
        <w:rPr>
          <w:sz w:val="21"/>
        </w:rPr>
        <w:t>(3)如图所示，小明站在地上借助滑轮组提升重物，请画出满足以上条件下尽可能省力的绳子绕法。</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173" type="#_x0000_t75" alt="@@@c0e7e485-ec6f-459b-8b44-8ef78e5e23d5" style="width:75pt;height:129.75pt" o:preferrelative="t" filled="f" stroked="f">
            <v:fill o:detectmouseclick="t"/>
            <v:imagedata r:id="rId272" o:title="@@@c0e7e485-ec6f-459b-8b44-8ef78e5e23d5"/>
            <v:path o:extrusionok="f"/>
            <o:lock v:ext="edit" aspectratio="t"/>
          </v:shape>
        </w:pic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043" o:spid="_x0000_i1174" type="#_x0000_t75" alt="@@@e4134ddc-a8a5-4be9-a2b2-4ed5f48a07eb" style="width:129.75pt;height:87pt" o:preferrelative="t" filled="f" stroked="f">
            <v:fill o:detectmouseclick="t"/>
            <v:imagedata r:id="rId273" o:title="@@@e4134ddc-a8a5-4be9-a2b2-4ed5f48a07eb"/>
            <v:path o:extrusionok="f"/>
            <o:lock v:ext="edit" aspectratio="t"/>
          </v:shape>
        </w:pic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pict>
          <v:shape id="图片 100045" o:spid="_x0000_i1175" type="#_x0000_t75" alt="@@@6f94b2fd-289b-455d-86cb-b6baad5fad88" style="width:121.5pt;height:117.75pt" o:preferrelative="t" filled="f" stroked="f">
            <v:fill o:detectmouseclick="t"/>
            <v:imagedata r:id="rId274" o:title="@@@6f94b2fd-289b-455d-86cb-b6baad5fad88"/>
            <v:path o:extrusionok="f"/>
            <o:lock v:ext="edit" aspectratio="t"/>
          </v:shape>
        </w:pict>
      </w:r>
    </w:p>
    <w:p>
      <w:pPr>
        <w:shd w:val="clear" w:color="auto" w:fill="F2F2F2"/>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pict>
          <v:shape id="图片 100047" o:spid="_x0000_i1176" type="#_x0000_t75" alt="@@@fcab4554-2558-4748-b957-27bc2037aebc" style="width:88.5pt;height:153.75pt" o:preferrelative="t" filled="f" stroked="f">
            <v:fill o:detectmouseclick="t"/>
            <v:imagedata r:id="rId275" o:title="@@@fcab4554-2558-4748-b957-27bc2037aebc"/>
            <v:path o:extrusionok="f"/>
            <o:lock v:ext="edit" aspectratio="t"/>
          </v:shape>
        </w:pict>
      </w:r>
    </w:p>
    <w:p>
      <w:pPr>
        <w:shd w:val="clear" w:color="auto" w:fill="F2F2F2"/>
        <w:spacing w:line="360" w:lineRule="auto"/>
        <w:jc w:val="left"/>
        <w:textAlignment w:val="center"/>
        <w:rPr>
          <w:sz w:val="21"/>
        </w:rPr>
      </w:pPr>
      <w:r>
        <w:rPr>
          <w:sz w:val="21"/>
        </w:rPr>
        <w:t>【详解】（1）重力的方向始终是竖直向下的，对于在手指上平衡的汤匙，其重力的作用点在重心处，即手指的支撑点。因此，在汤匙与手指接触的支撑点处，沿竖直向下的方向画一条带箭头的线段，并在旁边标明</w:t>
      </w:r>
      <w:r>
        <w:object>
          <v:shape id="Object 130" o:spid="_x0000_i1177" type="#_x0000_t75" alt="eqId7174f810f066dc6ca9c59d38ff779d08" style="width:43.03pt;height:12.16pt" o:ole="" o:preferrelative="t" filled="f" stroked="f">
            <v:stroke joinstyle="miter"/>
            <v:imagedata r:id="rId276" o:title="eqId7174f810f066dc6ca9c59d38ff779d08"/>
            <v:path o:extrusionok="f"/>
            <o:lock v:ext="edit" aspectratio="t"/>
          </v:shape>
          <o:OLEObject Type="Embed" ProgID="Equation.DSMT4" ShapeID="Object 130" DrawAspect="Content" ObjectID="_1234568019" r:id="rId277"/>
        </w:object>
      </w:r>
      <w:r>
        <w:rPr>
          <w:sz w:val="21"/>
        </w:rPr>
        <w:t>。</w:t>
      </w:r>
    </w:p>
    <w:p>
      <w:pPr>
        <w:shd w:val="clear" w:color="auto" w:fill="F2F2F2"/>
        <w:spacing w:line="360" w:lineRule="auto"/>
        <w:jc w:val="left"/>
        <w:textAlignment w:val="center"/>
        <w:rPr>
          <w:sz w:val="21"/>
        </w:rPr>
      </w:pPr>
      <w:r>
        <w:rPr>
          <w:sz w:val="21"/>
        </w:rPr>
        <w:t>（2）力臂是指从支点到力的作用线的垂直距离，杠杆受到的阻力是阻碍其转动的力，在此图中为下方重物对杠杆向下的拉力。因此，从支点</w:t>
      </w:r>
      <w:r>
        <w:rPr>
          <w:rFonts w:ascii="Times New Roman" w:eastAsia="Times New Roman" w:hAnsi="Times New Roman" w:cs="Times New Roman"/>
          <w:i/>
          <w:sz w:val="21"/>
        </w:rPr>
        <w:t>O</w:t>
      </w:r>
      <w:r>
        <w:rPr>
          <w:sz w:val="21"/>
        </w:rPr>
        <w:t>向力</w:t>
      </w:r>
      <w:r>
        <w:object>
          <v:shape id="Object 131" o:spid="_x0000_i1178" type="#_x0000_t75" alt="eqIdf5076289823db419f94e9c0c8f4aafd9" style="width:11.41pt;height:15.35pt" o:ole="" o:preferrelative="t" filled="f" stroked="f">
            <v:stroke joinstyle="miter"/>
            <v:imagedata r:id="rId265" o:title="eqIdf5076289823db419f94e9c0c8f4aafd9"/>
            <v:path o:extrusionok="f"/>
            <o:lock v:ext="edit" aspectratio="t"/>
          </v:shape>
          <o:OLEObject Type="Embed" ProgID="Equation.DSMT4" ShapeID="Object 131" DrawAspect="Content" ObjectID="_1234568020" r:id="rId278"/>
        </w:object>
      </w:r>
      <w:r>
        <w:rPr>
          <w:sz w:val="21"/>
        </w:rPr>
        <w:t>的作用线作垂线，画出垂直符号并标明力臂</w:t>
      </w:r>
      <w:r>
        <w:object>
          <v:shape id="Object 132" o:spid="_x0000_i1179" type="#_x0000_t75" alt="eqId2e9b0f5f44abbc6544a2f672b025b013" style="width:7.9pt;height:15.8pt" o:ole="" o:preferrelative="t" filled="f" stroked="f">
            <v:stroke joinstyle="miter"/>
            <v:imagedata r:id="rId267" o:title="eqId2e9b0f5f44abbc6544a2f672b025b013"/>
            <v:path o:extrusionok="f"/>
            <o:lock v:ext="edit" aspectratio="t"/>
          </v:shape>
          <o:OLEObject Type="Embed" ProgID="Equation.DSMT4" ShapeID="Object 132" DrawAspect="Content" ObjectID="_1234568021" r:id="rId279"/>
        </w:object>
      </w:r>
      <w:r>
        <w:rPr>
          <w:sz w:val="21"/>
        </w:rPr>
        <w:t>；在悬挂重物的绳子与杠杆连接处，沿竖直向下的方向画一条带箭头的线段，标明阻力</w:t>
      </w:r>
      <w:r>
        <w:object>
          <v:shape id="Object 133" o:spid="_x0000_i1180" type="#_x0000_t75" alt="eqIda3fb78c5f885034612c0e030b920143d" style="width:12.3pt;height:16.51pt" o:ole="" o:preferrelative="t" filled="f" stroked="f">
            <v:stroke joinstyle="miter"/>
            <v:imagedata r:id="rId269" o:title="eqIda3fb78c5f885034612c0e030b920143d"/>
            <v:path o:extrusionok="f"/>
            <o:lock v:ext="edit" aspectratio="t"/>
          </v:shape>
          <o:OLEObject Type="Embed" ProgID="Equation.DSMT4" ShapeID="Object 133" DrawAspect="Content" ObjectID="_1234568022" r:id="rId280"/>
        </w:object>
      </w:r>
      <w:r>
        <w:rPr>
          <w:sz w:val="21"/>
        </w:rPr>
        <w:t>。</w:t>
      </w:r>
    </w:p>
    <w:p>
      <w:pPr>
        <w:shd w:val="clear" w:color="auto" w:fill="F2F2F2"/>
        <w:spacing w:line="360" w:lineRule="auto"/>
        <w:jc w:val="left"/>
        <w:textAlignment w:val="center"/>
        <w:rPr>
          <w:rFonts w:ascii="黑体" w:eastAsia="黑体" w:hAnsi="黑体" w:cs="黑体"/>
          <w:b/>
          <w:i w:val="0"/>
          <w:color w:val="000000"/>
          <w:sz w:val="30"/>
        </w:rPr>
      </w:pPr>
      <w:r>
        <w:rPr>
          <w:sz w:val="21"/>
        </w:rPr>
        <w:t>（3）由于人站在地面上拉动绳子，拉力方向必须向下，且在保证此条件的前提下要求尽可能省力，因此需要动滑轮和定滑轮配合，承担物重的绳子段数为2段。因此，将绳子的一端固定在定滑轮下方的挂钩上，向下绕过动滑轮，接着向上绕过定滑轮的外侧，最后画出向下延伸至人手中的拉力绳端。</w:t>
      </w:r>
    </w:p>
    <w:p>
      <w:pPr>
        <w:numPr>
          <w:ilvl w:val="0"/>
          <w:numId w:val="11"/>
        </w:numPr>
        <w:spacing w:line="240" w:lineRule="exact"/>
        <w:rPr>
          <w:rFonts w:ascii="宋体" w:hAnsi="宋体" w:cs="宋体" w:hint="eastAsia"/>
          <w:b/>
          <w:bCs/>
          <w:szCs w:val="21"/>
        </w:rPr>
      </w:pPr>
      <w:r>
        <w:rPr>
          <w:rFonts w:ascii="宋体" w:hAnsi="宋体" w:cs="宋体" w:hint="eastAsia"/>
          <w:b/>
          <w:bCs/>
          <w:szCs w:val="21"/>
        </w:rPr>
        <w:t>实验题:本大題共3小题，第16小题7分，第17、18小题各6分，共19分。</w:t>
      </w:r>
    </w:p>
    <w:p>
      <w:pPr>
        <w:widowControl w:val="0"/>
        <w:numPr>
          <w:ilvl w:val="0"/>
          <w:numId w:val="0"/>
        </w:numPr>
        <w:spacing w:line="240" w:lineRule="exact"/>
        <w:jc w:val="both"/>
        <w:rPr>
          <w:rFonts w:ascii="宋体" w:hAnsi="宋体" w:cs="宋体" w:hint="eastAsia"/>
          <w:b/>
          <w:bCs/>
          <w:szCs w:val="21"/>
        </w:rPr>
      </w:pPr>
    </w:p>
    <w:p>
      <w:pPr>
        <w:shd w:val="clear" w:color="auto" w:fill="auto"/>
        <w:spacing w:line="360" w:lineRule="auto"/>
        <w:jc w:val="left"/>
        <w:textAlignment w:val="center"/>
        <w:rPr>
          <w:sz w:val="21"/>
        </w:rPr>
      </w:pPr>
      <w:r>
        <w:rPr>
          <w:sz w:val="21"/>
        </w:rPr>
        <w:t>16．同学们共同研究滑轮的特点。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181" type="#_x0000_t75" alt="@@@8796ec3c-b703-4674-a005-a18bfa88b139" style="width:167.25pt;height:134.25pt" o:preferrelative="t" filled="f" stroked="f">
            <v:fill o:detectmouseclick="t"/>
            <v:imagedata r:id="rId281" o:title="@@@8796ec3c-b703-4674-a005-a18bfa88b139"/>
            <v:path o:extrusionok="f"/>
            <o:lock v:ext="edit" aspectratio="t"/>
          </v:shape>
        </w:pict>
      </w:r>
    </w:p>
    <w:p>
      <w:pPr>
        <w:shd w:val="clear" w:color="auto" w:fill="auto"/>
        <w:spacing w:line="360" w:lineRule="auto"/>
        <w:jc w:val="left"/>
        <w:textAlignment w:val="center"/>
        <w:rPr>
          <w:sz w:val="21"/>
        </w:rPr>
      </w:pPr>
      <w:r>
        <w:rPr>
          <w:sz w:val="21"/>
        </w:rPr>
        <w:t>(1)他们研究定滑轮特点时，做的实验如图甲所示，据此可证明：使用定滑轮不省力，但可以改变</w:t>
      </w:r>
      <w:r>
        <w:rPr>
          <w:rFonts w:ascii="Times New Roman" w:eastAsia="Times New Roman" w:hAnsi="Times New Roman" w:cs="Times New Roman"/>
          <w:b w:val="0"/>
          <w:sz w:val="21"/>
        </w:rPr>
        <w:t>___________</w:t>
      </w:r>
      <w:r>
        <w:rPr>
          <w:sz w:val="21"/>
        </w:rPr>
        <w:t>。他们通过进一步分析还发现：使用定滑轮时，相当于一个</w:t>
      </w:r>
      <w:r>
        <w:rPr>
          <w:rFonts w:ascii="Times New Roman" w:eastAsia="Times New Roman" w:hAnsi="Times New Roman" w:cs="Times New Roman"/>
          <w:b w:val="0"/>
          <w:sz w:val="21"/>
        </w:rPr>
        <w:t>___________</w:t>
      </w:r>
      <w:r>
        <w:rPr>
          <w:sz w:val="21"/>
        </w:rPr>
        <w:t>杠杆；</w:t>
      </w:r>
    </w:p>
    <w:p>
      <w:pPr>
        <w:shd w:val="clear" w:color="auto" w:fill="auto"/>
        <w:spacing w:line="360" w:lineRule="auto"/>
        <w:jc w:val="left"/>
        <w:textAlignment w:val="center"/>
        <w:rPr>
          <w:sz w:val="21"/>
        </w:rPr>
      </w:pPr>
      <w:r>
        <w:rPr>
          <w:sz w:val="21"/>
        </w:rPr>
        <w:t>(2)研究动滑轮特点时，用不同的动滑轮匀速缓慢竖直提升</w:t>
      </w:r>
      <w:r>
        <w:object>
          <v:shape id="Object 134" o:spid="_x0000_i1182" type="#_x0000_t75" alt="eqId1a1823ad371301e4233d3474067aaeee" style="width:16.71pt;height:12.3pt" o:ole="" o:preferrelative="t" filled="f" stroked="f">
            <v:stroke joinstyle="miter"/>
            <v:imagedata r:id="rId282" o:title="eqId1a1823ad371301e4233d3474067aaeee"/>
            <v:path o:extrusionok="f"/>
            <o:lock v:ext="edit" aspectratio="t"/>
          </v:shape>
          <o:OLEObject Type="Embed" ProgID="Equation.DSMT4" ShapeID="Object 134" DrawAspect="Content" ObjectID="_1234568023" r:id="rId283"/>
        </w:object>
      </w:r>
      <w:r>
        <w:rPr>
          <w:sz w:val="21"/>
        </w:rPr>
        <w:t>的重物，如图乙所示。记录数据如下表；</w:t>
      </w:r>
    </w:p>
    <w:tbl>
      <w:tblPr>
        <w:tblStyle w:val="TableNormal"/>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3"/>
        <w:gridCol w:w="2074"/>
        <w:gridCol w:w="2074"/>
        <w:gridCol w:w="2074"/>
      </w:tblGrid>
      <w:tr>
        <w:tblPrEx>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滑轮重力/N</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重物重/N</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弹簧测力计示数N</w:t>
            </w:r>
          </w:p>
        </w:tc>
      </w:tr>
      <w:tr>
        <w:tblPrEx>
          <w:tblW w:w="8295"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135" o:spid="_x0000_i1183" type="#_x0000_t75" alt="eqIdaaa78a21a0843ceff815ba6c05254a11" style="width:24.58pt;height:12.47pt" o:ole="" o:preferrelative="t" filled="f" stroked="f">
                  <v:stroke joinstyle="miter"/>
                  <v:imagedata r:id="rId284" o:title="eqIdaaa78a21a0843ceff815ba6c05254a11"/>
                  <v:path o:extrusionok="f"/>
                  <o:lock v:ext="edit" aspectratio="t"/>
                </v:shape>
                <o:OLEObject Type="Embed" ProgID="Equation.DSMT4" ShapeID="Object 135" DrawAspect="Content" ObjectID="_1234568024" r:id="rId285"/>
              </w:object>
            </w:r>
          </w:p>
        </w:tc>
      </w:tr>
      <w:tr>
        <w:tblPrEx>
          <w:tblW w:w="8295"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136" o:spid="_x0000_i1184" type="#_x0000_t75" alt="eqId5acfe50108b70d97a4434fecaea9555b" style="width:24.58pt;height:12.47pt" o:ole="" o:preferrelative="t" filled="f" stroked="f">
                  <v:stroke joinstyle="miter"/>
                  <v:imagedata r:id="rId286" o:title="eqId5acfe50108b70d97a4434fecaea9555b"/>
                  <v:path o:extrusionok="f"/>
                  <o:lock v:ext="edit" aspectratio="t"/>
                </v:shape>
                <o:OLEObject Type="Embed" ProgID="Equation.DSMT4" ShapeID="Object 136" DrawAspect="Content" ObjectID="_1234568025" r:id="rId287"/>
              </w:object>
            </w:r>
          </w:p>
        </w:tc>
      </w:tr>
      <w:tr>
        <w:tblPrEx>
          <w:tblW w:w="8295"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137" o:spid="_x0000_i1185" type="#_x0000_t75" alt="eqIdf81a9b61525158d3c936e28bd6111d2a" style="width:24.58pt;height:12.61pt" o:ole="" o:preferrelative="t" filled="f" stroked="f">
                  <v:stroke joinstyle="miter"/>
                  <v:imagedata r:id="rId288" o:title="eqIdf81a9b61525158d3c936e28bd6111d2a"/>
                  <v:path o:extrusionok="f"/>
                  <o:lock v:ext="edit" aspectratio="t"/>
                </v:shape>
                <o:OLEObject Type="Embed" ProgID="Equation.DSMT4" ShapeID="Object 137" DrawAspect="Content" ObjectID="_1234568026" r:id="rId289"/>
              </w:object>
            </w:r>
          </w:p>
        </w:tc>
      </w:tr>
    </w:tbl>
    <w:p>
      <w:pPr>
        <w:shd w:val="clear" w:color="auto" w:fill="auto"/>
        <w:spacing w:line="360" w:lineRule="auto"/>
        <w:jc w:val="left"/>
        <w:textAlignment w:val="center"/>
        <w:rPr>
          <w:sz w:val="21"/>
        </w:rPr>
      </w:pPr>
      <w:r>
        <w:rPr>
          <w:sz w:val="21"/>
        </w:rPr>
        <w:t>通过观察和比较测量结果，可得初步结论：使用动滑轮可以</w:t>
      </w:r>
      <w:r>
        <w:rPr>
          <w:rFonts w:ascii="Times New Roman" w:eastAsia="Times New Roman" w:hAnsi="Times New Roman" w:cs="Times New Roman"/>
          <w:b w:val="0"/>
          <w:sz w:val="21"/>
        </w:rPr>
        <w:t>___________</w:t>
      </w:r>
      <w:r>
        <w:rPr>
          <w:sz w:val="21"/>
        </w:rPr>
        <w:t>，但不能改变力的方向；用动滑轮匀速竖直提起同一重物时，不考虑绳重、滑轮与绳子之间的摩擦力，弹簧测力计的示数等于提升重力的</w:t>
      </w:r>
      <w:r>
        <w:rPr>
          <w:rFonts w:ascii="Times New Roman" w:eastAsia="Times New Roman" w:hAnsi="Times New Roman" w:cs="Times New Roman"/>
          <w:b w:val="0"/>
          <w:sz w:val="21"/>
        </w:rPr>
        <w:t>___________</w:t>
      </w:r>
      <w:r>
        <w:rPr>
          <w:sz w:val="21"/>
        </w:rPr>
        <w:t>。在实验中测绳端拉力时，应竖直向上匀速拉动弹簧测力计，且在</w:t>
      </w:r>
      <w:r>
        <w:rPr>
          <w:rFonts w:ascii="Times New Roman" w:eastAsia="Times New Roman" w:hAnsi="Times New Roman" w:cs="Times New Roman"/>
          <w:b w:val="0"/>
          <w:sz w:val="21"/>
        </w:rPr>
        <w:t>___________</w:t>
      </w:r>
      <w:r>
        <w:rPr>
          <w:sz w:val="21"/>
        </w:rPr>
        <w:t>（选填“静止”或“拉动”）时读数。</w:t>
      </w:r>
    </w:p>
    <w:p>
      <w:pPr>
        <w:shd w:val="clear" w:color="auto" w:fill="F2F2F2"/>
        <w:spacing w:line="360" w:lineRule="auto"/>
        <w:jc w:val="left"/>
        <w:textAlignment w:val="center"/>
        <w:rPr>
          <w:sz w:val="21"/>
        </w:rPr>
      </w:pPr>
      <w:r>
        <w:rPr>
          <w:sz w:val="21"/>
        </w:rPr>
        <w:t>【答案】(1)     力的方向     等臂</w:t>
      </w:r>
    </w:p>
    <w:p>
      <w:pPr>
        <w:shd w:val="clear" w:color="auto" w:fill="F2F2F2"/>
        <w:spacing w:line="360" w:lineRule="auto"/>
        <w:jc w:val="left"/>
        <w:textAlignment w:val="center"/>
        <w:rPr>
          <w:sz w:val="21"/>
        </w:rPr>
      </w:pPr>
      <w:r>
        <w:rPr>
          <w:sz w:val="21"/>
        </w:rPr>
        <w:t>(2)     省力     一半     拉动</w:t>
      </w:r>
    </w:p>
    <w:p>
      <w:pPr>
        <w:shd w:val="clear" w:color="auto" w:fill="F2F2F2"/>
        <w:spacing w:line="360" w:lineRule="auto"/>
        <w:jc w:val="left"/>
        <w:textAlignment w:val="center"/>
        <w:rPr>
          <w:sz w:val="21"/>
        </w:rPr>
      </w:pPr>
      <w:r>
        <w:rPr>
          <w:sz w:val="21"/>
        </w:rPr>
        <w:t>【详解】（1）[1]由图甲得，使用定滑轮不省力，但可以改变力的方向。</w:t>
      </w:r>
    </w:p>
    <w:p>
      <w:pPr>
        <w:shd w:val="clear" w:color="auto" w:fill="F2F2F2"/>
        <w:spacing w:line="360" w:lineRule="auto"/>
        <w:jc w:val="left"/>
        <w:textAlignment w:val="center"/>
        <w:rPr>
          <w:sz w:val="21"/>
        </w:rPr>
      </w:pPr>
      <w:r>
        <w:rPr>
          <w:sz w:val="21"/>
        </w:rPr>
        <w:t>[2]定滑轮的动力臂等于阻力臂，相当于一个等臂杠杆。</w:t>
      </w:r>
    </w:p>
    <w:p>
      <w:pPr>
        <w:shd w:val="clear" w:color="auto" w:fill="F2F2F2"/>
        <w:spacing w:line="360" w:lineRule="auto"/>
        <w:jc w:val="left"/>
        <w:textAlignment w:val="center"/>
        <w:rPr>
          <w:sz w:val="21"/>
        </w:rPr>
      </w:pPr>
      <w:r>
        <w:rPr>
          <w:sz w:val="21"/>
        </w:rPr>
        <w:t>（2）[1]由表格中数据得，使用动滑轮可以省力。</w:t>
      </w:r>
    </w:p>
    <w:p>
      <w:pPr>
        <w:shd w:val="clear" w:color="auto" w:fill="F2F2F2"/>
        <w:spacing w:line="360" w:lineRule="auto"/>
        <w:jc w:val="left"/>
        <w:textAlignment w:val="center"/>
        <w:rPr>
          <w:sz w:val="21"/>
        </w:rPr>
      </w:pPr>
      <w:r>
        <w:rPr>
          <w:sz w:val="21"/>
        </w:rPr>
        <w:t>[2]由表格中数据得，用动滑轮匀速竖直提起同一重物时(不考虑绳重及摩擦)，弹簧测力计 的示数等于提升总重力的一半。</w:t>
      </w:r>
    </w:p>
    <w:p>
      <w:pPr>
        <w:shd w:val="clear" w:color="auto" w:fill="F2F2F2"/>
        <w:spacing w:line="360" w:lineRule="auto"/>
        <w:jc w:val="left"/>
        <w:textAlignment w:val="center"/>
        <w:rPr>
          <w:sz w:val="21"/>
        </w:rPr>
      </w:pPr>
      <w:r>
        <w:rPr>
          <w:sz w:val="21"/>
        </w:rPr>
        <w:t>[3]在实验中测绳端拉力时，竖直向上匀速拉动弹簧测力计，装置处于平衡状态，因此应在拉动时读数。</w:t>
      </w:r>
    </w:p>
    <w:p>
      <w:pPr>
        <w:shd w:val="clear" w:color="auto" w:fill="auto"/>
        <w:spacing w:line="360" w:lineRule="auto"/>
        <w:jc w:val="left"/>
        <w:textAlignment w:val="center"/>
        <w:rPr>
          <w:sz w:val="21"/>
        </w:rPr>
      </w:pPr>
      <w:r>
        <w:rPr>
          <w:sz w:val="21"/>
        </w:rPr>
        <w:t>17．天平和杆秤在古籍中常被称为“权衡器”，《墨经》最早对权衡器的杠杆原理做了理论上的探讨。如图所示是某实验小组探究“杠杆平衡条件”的实验装置（杠杆刻度均匀，每个钩码重0.5N）；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186" type="#_x0000_t75" alt="@@@f94b2086-0db2-454e-84ba-df2f7fce98d3" style="width:401.25pt;height:92.25pt" o:preferrelative="t" filled="f" stroked="f">
            <v:fill o:detectmouseclick="t"/>
            <v:imagedata r:id="rId290" o:title="@@@f94b2086-0db2-454e-84ba-df2f7fce98d3"/>
            <v:path o:extrusionok="f"/>
            <o:lock v:ext="edit" aspectratio="t"/>
          </v:shape>
        </w:pict>
      </w:r>
    </w:p>
    <w:p>
      <w:pPr>
        <w:shd w:val="clear" w:color="auto" w:fill="auto"/>
        <w:spacing w:line="360" w:lineRule="auto"/>
        <w:jc w:val="left"/>
        <w:textAlignment w:val="center"/>
        <w:rPr>
          <w:sz w:val="21"/>
        </w:rPr>
      </w:pPr>
      <w:r>
        <w:rPr>
          <w:sz w:val="21"/>
        </w:rPr>
        <w:t>(1)当杠杆静止在如图甲所示的位置，此时杠杆</w:t>
      </w:r>
      <w:r>
        <w:rPr>
          <w:rFonts w:ascii="Times New Roman" w:eastAsia="Times New Roman" w:hAnsi="Times New Roman" w:cs="Times New Roman"/>
          <w:b w:val="0"/>
          <w:sz w:val="21"/>
        </w:rPr>
        <w:t>______</w:t>
      </w:r>
      <w:r>
        <w:rPr>
          <w:sz w:val="21"/>
        </w:rPr>
        <w:t>（选填“是”或“不是”）处于平衡状态，为了使杠杆在水平位置平衡，应将平衡螺母向</w:t>
      </w:r>
      <w:r>
        <w:rPr>
          <w:rFonts w:ascii="Times New Roman" w:eastAsia="Times New Roman" w:hAnsi="Times New Roman" w:cs="Times New Roman"/>
          <w:b w:val="0"/>
          <w:sz w:val="21"/>
        </w:rPr>
        <w:t>______</w:t>
      </w:r>
      <w:r>
        <w:rPr>
          <w:sz w:val="21"/>
        </w:rPr>
        <w:t>（选填“左”或“右”）调节，直至杠杆在水平位置平衡。调节杠杆在水平位置平衡的目的是</w:t>
      </w:r>
      <w:r>
        <w:rPr>
          <w:rFonts w:ascii="Times New Roman" w:eastAsia="Times New Roman" w:hAnsi="Times New Roman" w:cs="Times New Roman"/>
          <w:b w:val="0"/>
          <w:sz w:val="21"/>
        </w:rPr>
        <w:t>__________________</w:t>
      </w:r>
      <w:r>
        <w:rPr>
          <w:sz w:val="21"/>
        </w:rPr>
        <w:t>；</w:t>
      </w:r>
    </w:p>
    <w:p>
      <w:pPr>
        <w:shd w:val="clear" w:color="auto" w:fill="auto"/>
        <w:spacing w:line="360" w:lineRule="auto"/>
        <w:jc w:val="left"/>
        <w:textAlignment w:val="center"/>
        <w:rPr>
          <w:sz w:val="21"/>
        </w:rPr>
      </w:pPr>
      <w:r>
        <w:rPr>
          <w:sz w:val="21"/>
        </w:rPr>
        <w:t>(2)接下来，在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两处挂上如图乙所示的钩码后，杠杆重新在水平位置平衡，若将</w:t>
      </w:r>
      <w:r>
        <w:rPr>
          <w:rFonts w:ascii="Times New Roman" w:eastAsia="Times New Roman" w:hAnsi="Times New Roman" w:cs="Times New Roman"/>
          <w:i/>
          <w:sz w:val="21"/>
        </w:rPr>
        <w:t>A</w:t>
      </w:r>
      <w:r>
        <w:rPr>
          <w:sz w:val="21"/>
        </w:rPr>
        <w:t>处的钩码拿掉一个，要使杠杆在水平位置再次平衡，则应将</w:t>
      </w:r>
      <w:r>
        <w:rPr>
          <w:rFonts w:ascii="Times New Roman" w:eastAsia="Times New Roman" w:hAnsi="Times New Roman" w:cs="Times New Roman"/>
          <w:i/>
          <w:sz w:val="21"/>
        </w:rPr>
        <w:t>B</w:t>
      </w:r>
      <w:r>
        <w:rPr>
          <w:sz w:val="21"/>
        </w:rPr>
        <w:t>处所挂钩码向</w:t>
      </w:r>
      <w:r>
        <w:rPr>
          <w:rFonts w:ascii="Times New Roman" w:eastAsia="Times New Roman" w:hAnsi="Times New Roman" w:cs="Times New Roman"/>
          <w:b w:val="0"/>
          <w:sz w:val="21"/>
        </w:rPr>
        <w:t>______</w:t>
      </w:r>
      <w:r>
        <w:rPr>
          <w:sz w:val="21"/>
        </w:rPr>
        <w:t>（选填“左”或“右”）移动</w:t>
      </w:r>
      <w:r>
        <w:rPr>
          <w:rFonts w:ascii="Times New Roman" w:eastAsia="Times New Roman" w:hAnsi="Times New Roman" w:cs="Times New Roman"/>
          <w:b w:val="0"/>
          <w:sz w:val="21"/>
        </w:rPr>
        <w:t>______</w:t>
      </w:r>
      <w:r>
        <w:rPr>
          <w:sz w:val="21"/>
        </w:rPr>
        <w:t>个格；</w:t>
      </w:r>
    </w:p>
    <w:p>
      <w:pPr>
        <w:shd w:val="clear" w:color="auto" w:fill="auto"/>
        <w:spacing w:line="360" w:lineRule="auto"/>
        <w:jc w:val="left"/>
        <w:textAlignment w:val="center"/>
        <w:rPr>
          <w:sz w:val="21"/>
        </w:rPr>
      </w:pPr>
      <w:r>
        <w:rPr>
          <w:sz w:val="21"/>
        </w:rPr>
        <w:t>(3)在探究杠杆平衡条件的实验中，多次改变钩码的位置和个数，收集多组数据的目的是______（选填字母）；</w:t>
      </w:r>
    </w:p>
    <w:p>
      <w:pPr>
        <w:shd w:val="clear" w:color="auto" w:fill="auto"/>
        <w:tabs>
          <w:tab w:val="left" w:pos="4156"/>
        </w:tabs>
        <w:spacing w:line="360" w:lineRule="auto"/>
        <w:ind w:left="380"/>
        <w:jc w:val="left"/>
        <w:textAlignment w:val="center"/>
        <w:rPr>
          <w:sz w:val="21"/>
        </w:rPr>
      </w:pPr>
      <w:r>
        <w:rPr>
          <w:sz w:val="21"/>
        </w:rPr>
        <w:t>A．避免实验的偶然性，便于得到普遍规律</w:t>
      </w:r>
      <w:r>
        <w:rPr>
          <w:sz w:val="21"/>
        </w:rPr>
        <w:tab/>
      </w:r>
      <w:r>
        <w:rPr>
          <w:sz w:val="21"/>
        </w:rPr>
        <w:t>B．取平均值，减小误差</w:t>
      </w:r>
    </w:p>
    <w:p>
      <w:pPr>
        <w:shd w:val="clear" w:color="auto" w:fill="auto"/>
        <w:spacing w:line="360" w:lineRule="auto"/>
        <w:jc w:val="left"/>
        <w:textAlignment w:val="center"/>
        <w:rPr>
          <w:sz w:val="21"/>
        </w:rPr>
      </w:pPr>
      <w:r>
        <w:rPr>
          <w:sz w:val="21"/>
        </w:rPr>
        <w:t>(4)某同学用弹簧测力计替代钩码，在</w:t>
      </w:r>
      <w:r>
        <w:rPr>
          <w:rFonts w:ascii="Times New Roman" w:eastAsia="Times New Roman" w:hAnsi="Times New Roman" w:cs="Times New Roman"/>
          <w:i/>
          <w:sz w:val="21"/>
        </w:rPr>
        <w:t>B</w:t>
      </w:r>
      <w:r>
        <w:rPr>
          <w:sz w:val="21"/>
        </w:rPr>
        <w:t>点竖直向下拉，然后将弹簧测力计绕</w:t>
      </w:r>
      <w:r>
        <w:rPr>
          <w:rFonts w:ascii="Times New Roman" w:eastAsia="Times New Roman" w:hAnsi="Times New Roman" w:cs="Times New Roman"/>
          <w:i/>
          <w:sz w:val="21"/>
        </w:rPr>
        <w:t>B</w:t>
      </w:r>
      <w:r>
        <w:rPr>
          <w:sz w:val="21"/>
        </w:rPr>
        <w:t>点逆时针旋转一定角度至如图丙所示位置，在旋转过程中，要使杠杆始终在水平位置平衡，则弹簧测力计的示数将逐渐</w:t>
      </w:r>
      <w:r>
        <w:rPr>
          <w:rFonts w:ascii="Times New Roman" w:eastAsia="Times New Roman" w:hAnsi="Times New Roman" w:cs="Times New Roman"/>
          <w:b w:val="0"/>
          <w:sz w:val="21"/>
        </w:rPr>
        <w:t>______</w:t>
      </w:r>
      <w:r>
        <w:rPr>
          <w:sz w:val="21"/>
        </w:rPr>
        <w:t>（选填“变大”或“变小”）。</w:t>
      </w:r>
    </w:p>
    <w:p>
      <w:pPr>
        <w:shd w:val="clear" w:color="auto" w:fill="F2F2F2"/>
        <w:spacing w:line="360" w:lineRule="auto"/>
        <w:jc w:val="left"/>
        <w:textAlignment w:val="center"/>
        <w:rPr>
          <w:sz w:val="21"/>
        </w:rPr>
      </w:pPr>
      <w:r>
        <w:rPr>
          <w:sz w:val="21"/>
        </w:rPr>
        <w:t>【答案】(1)     是     右     便于读出力臂大小</w:t>
      </w:r>
    </w:p>
    <w:p>
      <w:pPr>
        <w:shd w:val="clear" w:color="auto" w:fill="F2F2F2"/>
        <w:spacing w:line="360" w:lineRule="auto"/>
        <w:jc w:val="left"/>
        <w:textAlignment w:val="center"/>
        <w:rPr>
          <w:sz w:val="21"/>
        </w:rPr>
      </w:pPr>
      <w:r>
        <w:rPr>
          <w:sz w:val="21"/>
        </w:rPr>
        <w:t>(2)     左     2</w:t>
      </w:r>
    </w:p>
    <w:p>
      <w:pPr>
        <w:shd w:val="clear" w:color="auto" w:fill="F2F2F2"/>
        <w:spacing w:line="360" w:lineRule="auto"/>
        <w:jc w:val="left"/>
        <w:textAlignment w:val="center"/>
        <w:rPr>
          <w:sz w:val="21"/>
        </w:rPr>
      </w:pPr>
      <w:r>
        <w:rPr>
          <w:sz w:val="21"/>
        </w:rPr>
        <w:t>(3)A</w:t>
      </w:r>
    </w:p>
    <w:p>
      <w:pPr>
        <w:shd w:val="clear" w:color="auto" w:fill="F2F2F2"/>
        <w:spacing w:line="360" w:lineRule="auto"/>
        <w:jc w:val="left"/>
        <w:textAlignment w:val="center"/>
        <w:rPr>
          <w:sz w:val="21"/>
        </w:rPr>
      </w:pPr>
      <w:r>
        <w:rPr>
          <w:sz w:val="21"/>
        </w:rPr>
        <w:t>(4)变大</w:t>
      </w:r>
    </w:p>
    <w:p>
      <w:pPr>
        <w:shd w:val="clear" w:color="auto" w:fill="F2F2F2"/>
        <w:spacing w:line="360" w:lineRule="auto"/>
        <w:jc w:val="left"/>
        <w:textAlignment w:val="center"/>
        <w:rPr>
          <w:sz w:val="21"/>
        </w:rPr>
      </w:pPr>
      <w:r>
        <w:rPr>
          <w:sz w:val="21"/>
        </w:rPr>
        <w:t>【详解】（1）[1]杠杆静止或匀速转动都叫杠杆平衡，当杠杆静止在如图甲所示的位置，此时杠杆是处于平衡状态。</w:t>
      </w:r>
    </w:p>
    <w:p>
      <w:pPr>
        <w:shd w:val="clear" w:color="auto" w:fill="F2F2F2"/>
        <w:spacing w:line="360" w:lineRule="auto"/>
        <w:jc w:val="left"/>
        <w:textAlignment w:val="center"/>
        <w:rPr>
          <w:sz w:val="21"/>
        </w:rPr>
      </w:pPr>
      <w:r>
        <w:rPr>
          <w:sz w:val="21"/>
        </w:rPr>
        <w:t>[2]由甲图可知，杠杆左端下沉，为了使杠杆在水平位置平衡，应将平衡螺母向右调节，直至杠杆在水平位置平衡。</w:t>
      </w:r>
    </w:p>
    <w:p>
      <w:pPr>
        <w:shd w:val="clear" w:color="auto" w:fill="F2F2F2"/>
        <w:spacing w:line="360" w:lineRule="auto"/>
        <w:jc w:val="left"/>
        <w:textAlignment w:val="center"/>
        <w:rPr>
          <w:sz w:val="21"/>
        </w:rPr>
      </w:pPr>
      <w:r>
        <w:rPr>
          <w:sz w:val="21"/>
        </w:rPr>
        <w:t>[3]当杠杆在水平位置平衡时，支点到悬挂点的距离就是力臂，这样便于读出力臂大小。</w:t>
      </w:r>
    </w:p>
    <w:p>
      <w:pPr>
        <w:shd w:val="clear" w:color="auto" w:fill="F2F2F2"/>
        <w:spacing w:line="360" w:lineRule="auto"/>
        <w:jc w:val="left"/>
        <w:textAlignment w:val="center"/>
        <w:rPr>
          <w:sz w:val="21"/>
        </w:rPr>
      </w:pPr>
      <w:r>
        <w:rPr>
          <w:sz w:val="21"/>
        </w:rPr>
        <w:t>（2）[1][2]如图乙所示，设杠杆每格的长度为</w:t>
      </w:r>
      <w:r>
        <w:rPr>
          <w:rFonts w:ascii="Times New Roman" w:eastAsia="Times New Roman" w:hAnsi="Times New Roman" w:cs="Times New Roman"/>
          <w:i/>
          <w:sz w:val="21"/>
        </w:rPr>
        <w:t>l</w:t>
      </w:r>
      <w:r>
        <w:rPr>
          <w:sz w:val="21"/>
        </w:rPr>
        <w:t>，每个钩码的重力为</w:t>
      </w:r>
      <w:r>
        <w:object>
          <v:shape id="Object 138" o:spid="_x0000_i1187" type="#_x0000_t75" alt="eqId397dd707fc028bff9b94b712f5a42467" style="width:43.03pt;height:12.56pt" o:ole="" o:preferrelative="t" filled="f" stroked="f">
            <v:stroke joinstyle="miter"/>
            <v:imagedata r:id="rId291" o:title="eqId397dd707fc028bff9b94b712f5a42467"/>
            <v:path o:extrusionok="f"/>
            <o:lock v:ext="edit" aspectratio="t"/>
          </v:shape>
          <o:OLEObject Type="Embed" ProgID="Equation.DSMT4" ShapeID="Object 138" DrawAspect="Content" ObjectID="_1234568027" r:id="rId292"/>
        </w:object>
      </w:r>
      <w:r>
        <w:rPr>
          <w:sz w:val="21"/>
        </w:rPr>
        <w:t>，若将</w:t>
      </w:r>
      <w:r>
        <w:rPr>
          <w:rFonts w:ascii="Times New Roman" w:eastAsia="Times New Roman" w:hAnsi="Times New Roman" w:cs="Times New Roman"/>
          <w:i/>
          <w:sz w:val="21"/>
        </w:rPr>
        <w:t>A</w:t>
      </w:r>
      <w:r>
        <w:rPr>
          <w:sz w:val="21"/>
        </w:rPr>
        <w:t>处的钩码拿掉一个，则</w:t>
      </w:r>
      <w:r>
        <w:rPr>
          <w:rFonts w:ascii="Times New Roman" w:eastAsia="Times New Roman" w:hAnsi="Times New Roman" w:cs="Times New Roman"/>
          <w:i/>
          <w:sz w:val="21"/>
        </w:rPr>
        <w:t>A</w:t>
      </w:r>
      <w:r>
        <w:rPr>
          <w:sz w:val="21"/>
        </w:rPr>
        <w:t>点杠杆受到的拉力为</w:t>
      </w:r>
      <w:r>
        <w:object>
          <v:shape id="Object 139" o:spid="_x0000_i1188" type="#_x0000_t75" alt="eqId55c6c448ccab9917fb934c3dd22b17ac" style="width:64.2pt;height:15.65pt" o:ole="" o:preferrelative="t" filled="f" stroked="f">
            <v:stroke joinstyle="miter"/>
            <v:imagedata r:id="rId293" o:title="eqId55c6c448ccab9917fb934c3dd22b17ac"/>
            <v:path o:extrusionok="f"/>
            <o:lock v:ext="edit" aspectratio="t"/>
          </v:shape>
          <o:OLEObject Type="Embed" ProgID="Equation.DSMT4" ShapeID="Object 139" DrawAspect="Content" ObjectID="_1234568028" r:id="rId294"/>
        </w:object>
      </w:r>
    </w:p>
    <w:p>
      <w:pPr>
        <w:shd w:val="clear" w:color="auto" w:fill="F2F2F2"/>
        <w:spacing w:line="360" w:lineRule="auto"/>
        <w:jc w:val="left"/>
        <w:textAlignment w:val="center"/>
        <w:rPr>
          <w:sz w:val="21"/>
        </w:rPr>
      </w:pPr>
      <w:r>
        <w:rPr>
          <w:sz w:val="21"/>
        </w:rPr>
        <w:t>杠杆右端受到的拉力为</w:t>
      </w:r>
      <w:r>
        <w:object>
          <v:shape id="Object 140" o:spid="_x0000_i1189" type="#_x0000_t75" alt="eqId23ddc0954b93420f7758a37f4ce314c3" style="width:68.6pt;height:15.74pt" o:ole="" o:preferrelative="t" filled="f" stroked="f">
            <v:stroke joinstyle="miter"/>
            <v:imagedata r:id="rId295" o:title="eqId23ddc0954b93420f7758a37f4ce314c3"/>
            <v:path o:extrusionok="f"/>
            <o:lock v:ext="edit" aspectratio="t"/>
          </v:shape>
          <o:OLEObject Type="Embed" ProgID="Equation.DSMT4" ShapeID="Object 140" DrawAspect="Content" ObjectID="_1234568029" r:id="rId296"/>
        </w:object>
      </w:r>
    </w:p>
    <w:p>
      <w:pPr>
        <w:shd w:val="clear" w:color="auto" w:fill="F2F2F2"/>
        <w:spacing w:line="360" w:lineRule="auto"/>
        <w:jc w:val="left"/>
        <w:textAlignment w:val="center"/>
        <w:rPr>
          <w:sz w:val="21"/>
        </w:rPr>
      </w:pPr>
      <w:r>
        <w:rPr>
          <w:sz w:val="21"/>
        </w:rPr>
        <w:t>要使杠杆在水平位置再次平衡，则有</w:t>
      </w:r>
      <w:r>
        <w:object>
          <v:shape id="Object 141" o:spid="_x0000_i1190" type="#_x0000_t75" alt="eqId1728f46e12d0e770192b6dafecd5603d" style="width:89.72pt;height:12.11pt" o:ole="" o:preferrelative="t" filled="f" stroked="f">
            <v:stroke joinstyle="miter"/>
            <v:imagedata r:id="rId297" o:title="eqId1728f46e12d0e770192b6dafecd5603d"/>
            <v:path o:extrusionok="f"/>
            <o:lock v:ext="edit" aspectratio="t"/>
          </v:shape>
          <o:OLEObject Type="Embed" ProgID="Equation.DSMT4" ShapeID="Object 141" DrawAspect="Content" ObjectID="_1234568030" r:id="rId298"/>
        </w:object>
      </w:r>
    </w:p>
    <w:p>
      <w:pPr>
        <w:shd w:val="clear" w:color="auto" w:fill="F2F2F2"/>
        <w:spacing w:line="360" w:lineRule="auto"/>
        <w:jc w:val="left"/>
        <w:textAlignment w:val="center"/>
        <w:rPr>
          <w:sz w:val="21"/>
        </w:rPr>
      </w:pPr>
      <w:r>
        <w:rPr>
          <w:sz w:val="21"/>
        </w:rPr>
        <w:t>解得</w:t>
      </w:r>
      <w:r>
        <w:object>
          <v:shape id="Object 142" o:spid="_x0000_i1191" type="#_x0000_t75" alt="eqIdcc2d3df37e73a8abea815f37dbb3fff5" style="width:24.58pt;height:12.01pt" o:ole="" o:preferrelative="t" filled="f" stroked="f">
            <v:stroke joinstyle="miter"/>
            <v:imagedata r:id="rId118" o:title="eqIdcc2d3df37e73a8abea815f37dbb3fff5"/>
            <v:path o:extrusionok="f"/>
            <o:lock v:ext="edit" aspectratio="t"/>
          </v:shape>
          <o:OLEObject Type="Embed" ProgID="Equation.DSMT4" ShapeID="Object 142" DrawAspect="Content" ObjectID="_1234568031" r:id="rId299"/>
        </w:object>
      </w:r>
      <w:r>
        <w:rPr>
          <w:sz w:val="21"/>
        </w:rPr>
        <w:t>，故应将</w:t>
      </w:r>
      <w:r>
        <w:rPr>
          <w:rFonts w:ascii="Times New Roman" w:eastAsia="Times New Roman" w:hAnsi="Times New Roman" w:cs="Times New Roman"/>
          <w:i/>
          <w:sz w:val="21"/>
        </w:rPr>
        <w:t>B</w:t>
      </w:r>
      <w:r>
        <w:rPr>
          <w:sz w:val="21"/>
        </w:rPr>
        <w:t>处所挂钩码向左移动2个格。</w:t>
      </w:r>
    </w:p>
    <w:p>
      <w:pPr>
        <w:shd w:val="clear" w:color="auto" w:fill="F2F2F2"/>
        <w:spacing w:line="360" w:lineRule="auto"/>
        <w:jc w:val="left"/>
        <w:textAlignment w:val="center"/>
        <w:rPr>
          <w:sz w:val="21"/>
        </w:rPr>
      </w:pPr>
      <w:r>
        <w:rPr>
          <w:sz w:val="21"/>
        </w:rPr>
        <w:t>（3）在探究杠杆平衡条件的实验中，多次改变钩码的位置和个数，是为了得到杠杆平衡条件的结论，为了避免实验结论的偶然性，便于得到普遍规律，应收集多组数据，故选A。</w:t>
      </w:r>
    </w:p>
    <w:p>
      <w:pPr>
        <w:shd w:val="clear" w:color="auto" w:fill="F2F2F2"/>
        <w:spacing w:line="360" w:lineRule="auto"/>
        <w:jc w:val="left"/>
        <w:textAlignment w:val="center"/>
        <w:rPr>
          <w:sz w:val="21"/>
        </w:rPr>
      </w:pPr>
      <w:r>
        <w:rPr>
          <w:sz w:val="21"/>
        </w:rPr>
        <w:t>（4）由图丙 ，用弹簧测力计替代钩码，将弹簧测力计绕</w:t>
      </w:r>
      <w:r>
        <w:rPr>
          <w:rFonts w:ascii="Times New Roman" w:eastAsia="Times New Roman" w:hAnsi="Times New Roman" w:cs="Times New Roman"/>
          <w:i/>
          <w:sz w:val="21"/>
        </w:rPr>
        <w:t>B</w:t>
      </w:r>
      <w:r>
        <w:rPr>
          <w:sz w:val="21"/>
        </w:rPr>
        <w:t>点逆时针旋转一定角度如图所示位置，在旋转过程中，要使杠杆始终在水平位置平衡，此过程中，拉力的力臂不断变小，而阻力与阻力臂不变，由杠杆平衡条件得，则弹簧测力计的示数将逐渐变大。</w:t>
      </w:r>
    </w:p>
    <w:p>
      <w:pPr>
        <w:shd w:val="clear" w:color="auto" w:fill="auto"/>
        <w:spacing w:line="360" w:lineRule="auto"/>
        <w:jc w:val="left"/>
        <w:textAlignment w:val="center"/>
        <w:rPr>
          <w:sz w:val="21"/>
        </w:rPr>
      </w:pPr>
      <w:r>
        <w:rPr>
          <w:sz w:val="21"/>
        </w:rPr>
        <w:t>18．在“测量滑轮组的机械效率”实验中，小明用同一滑轮组进行了三次实验（如图所示），</w:t>
      </w:r>
    </w:p>
    <w:p>
      <w:pPr>
        <w:shd w:val="clear" w:color="auto" w:fill="auto"/>
        <w:spacing w:line="360" w:lineRule="auto"/>
        <w:jc w:val="left"/>
        <w:textAlignment w:val="center"/>
        <w:rPr>
          <w:sz w:val="21"/>
        </w:rPr>
      </w:pPr>
      <w:r>
        <w:rPr>
          <w:sz w:val="21"/>
        </w:rPr>
        <w:t>实验数据记录如表：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192" type="#_x0000_t75" alt="@@@468c1274-3e25-44fb-b6b4-d43466ee0c31" style="width:246.75pt;height:138.75pt" o:preferrelative="t" filled="f" stroked="f">
            <v:fill o:detectmouseclick="t"/>
            <v:imagedata r:id="rId300" o:title="@@@468c1274-3e25-44fb-b6b4-d43466ee0c31"/>
            <v:path o:extrusionok="f"/>
            <o:lock v:ext="edit" aspectratio="t"/>
          </v:shape>
        </w:pic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80"/>
        <w:gridCol w:w="1065"/>
        <w:gridCol w:w="1695"/>
        <w:gridCol w:w="660"/>
        <w:gridCol w:w="2100"/>
        <w:gridCol w:w="1380"/>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次数</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钩码重/N</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钩码上升距离/cm</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①</w:t>
            </w:r>
          </w:p>
        </w:tc>
        <w:tc>
          <w:tcPr>
            <w:tcW w:w="21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弹簧测力计上升距离/cm</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0.8</w:t>
            </w:r>
          </w:p>
        </w:tc>
        <w:tc>
          <w:tcPr>
            <w:tcW w:w="21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83.3</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21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②</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2.2</w:t>
            </w:r>
          </w:p>
        </w:tc>
        <w:tc>
          <w:tcPr>
            <w:tcW w:w="21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90.9</w:t>
            </w:r>
          </w:p>
        </w:tc>
      </w:tr>
    </w:tbl>
    <w:p>
      <w:pPr>
        <w:shd w:val="clear" w:color="auto" w:fill="auto"/>
        <w:spacing w:line="360" w:lineRule="auto"/>
        <w:jc w:val="left"/>
        <w:textAlignment w:val="center"/>
        <w:rPr>
          <w:sz w:val="21"/>
        </w:rPr>
      </w:pPr>
      <w:r>
        <w:rPr>
          <w:sz w:val="21"/>
        </w:rPr>
        <w:t>(1)表格中①处应填写的内容为</w:t>
      </w:r>
      <w:r>
        <w:rPr>
          <w:rFonts w:ascii="Times New Roman" w:eastAsia="Times New Roman" w:hAnsi="Times New Roman" w:cs="Times New Roman"/>
          <w:b w:val="0"/>
          <w:sz w:val="21"/>
        </w:rPr>
        <w:t>________</w:t>
      </w:r>
      <w:r>
        <w:rPr>
          <w:sz w:val="21"/>
        </w:rPr>
        <w:t>，②处数据应为</w:t>
      </w:r>
      <w:r>
        <w:rPr>
          <w:rFonts w:ascii="Times New Roman" w:eastAsia="Times New Roman" w:hAnsi="Times New Roman" w:cs="Times New Roman"/>
          <w:b w:val="0"/>
          <w:sz w:val="21"/>
        </w:rPr>
        <w:t>________</w:t>
      </w:r>
      <w:r>
        <w:rPr>
          <w:sz w:val="21"/>
        </w:rPr>
        <w:t>（结果保留一位小数）；</w:t>
      </w:r>
    </w:p>
    <w:p>
      <w:pPr>
        <w:shd w:val="clear" w:color="auto" w:fill="auto"/>
        <w:spacing w:line="360" w:lineRule="auto"/>
        <w:jc w:val="left"/>
        <w:textAlignment w:val="center"/>
        <w:rPr>
          <w:sz w:val="21"/>
        </w:rPr>
      </w:pPr>
      <w:r>
        <w:rPr>
          <w:sz w:val="21"/>
        </w:rPr>
        <w:t>(2)分析以上实验数据可以得出结论：同一滑轮组的机械效率与</w:t>
      </w:r>
      <w:r>
        <w:rPr>
          <w:rFonts w:ascii="Times New Roman" w:eastAsia="Times New Roman" w:hAnsi="Times New Roman" w:cs="Times New Roman"/>
          <w:b w:val="0"/>
          <w:sz w:val="21"/>
        </w:rPr>
        <w:t>________</w:t>
      </w:r>
      <w:r>
        <w:rPr>
          <w:sz w:val="21"/>
        </w:rPr>
        <w:t>有关；</w:t>
      </w:r>
    </w:p>
    <w:p>
      <w:pPr>
        <w:shd w:val="clear" w:color="auto" w:fill="auto"/>
        <w:spacing w:line="360" w:lineRule="auto"/>
        <w:jc w:val="left"/>
        <w:textAlignment w:val="center"/>
        <w:rPr>
          <w:sz w:val="21"/>
        </w:rPr>
      </w:pPr>
      <w:r>
        <w:rPr>
          <w:sz w:val="21"/>
        </w:rPr>
        <w:t>(3)同组的小华发现边拉动弹簧测力计边读数时，弹簧测力计示数不稳定，她认为应在弹簧测力计静止时读数，小明认为她的想法</w:t>
      </w:r>
      <w:r>
        <w:rPr>
          <w:rFonts w:ascii="Times New Roman" w:eastAsia="Times New Roman" w:hAnsi="Times New Roman" w:cs="Times New Roman"/>
          <w:b w:val="0"/>
          <w:sz w:val="21"/>
        </w:rPr>
        <w:t>________</w:t>
      </w:r>
      <w:r>
        <w:rPr>
          <w:sz w:val="21"/>
        </w:rPr>
        <w:t>（选填“合理”或“不合理”），理由是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(4)另一实验小组的同学改变动滑轮重，提升同一物体进行多次实验，获得数据并绘制出如图丁的图像。分析图像中的</w:t>
      </w:r>
      <w:r>
        <w:rPr>
          <w:rFonts w:ascii="Times New Roman" w:eastAsia="Times New Roman" w:hAnsi="Times New Roman" w:cs="Times New Roman"/>
          <w:i/>
          <w:sz w:val="21"/>
        </w:rPr>
        <w:t>A</w:t>
      </w:r>
      <w:r>
        <w:rPr>
          <w:sz w:val="21"/>
        </w:rPr>
        <w:t>点可知，此时被提升物体所受的重力________。</w:t>
      </w:r>
    </w:p>
    <w:p>
      <w:pPr>
        <w:shd w:val="clear" w:color="auto" w:fill="auto"/>
        <w:tabs>
          <w:tab w:val="left" w:pos="2771"/>
          <w:tab w:val="left" w:pos="5541"/>
        </w:tabs>
        <w:spacing w:line="360" w:lineRule="auto"/>
        <w:ind w:left="380"/>
        <w:jc w:val="left"/>
        <w:textAlignment w:val="center"/>
        <w:rPr>
          <w:sz w:val="21"/>
        </w:rPr>
      </w:pPr>
      <w:r>
        <w:rPr>
          <w:sz w:val="21"/>
        </w:rPr>
        <w:t>A．大于8N</w:t>
      </w:r>
      <w:r>
        <w:rPr>
          <w:sz w:val="21"/>
        </w:rPr>
        <w:tab/>
      </w:r>
      <w:r>
        <w:rPr>
          <w:sz w:val="21"/>
        </w:rPr>
        <w:t>B．等于8N</w:t>
      </w:r>
      <w:r>
        <w:rPr>
          <w:sz w:val="21"/>
        </w:rPr>
        <w:tab/>
      </w:r>
      <w:r>
        <w:rPr>
          <w:sz w:val="21"/>
        </w:rPr>
        <w:t>C．小于8N</w:t>
      </w:r>
    </w:p>
    <w:p>
      <w:pPr>
        <w:shd w:val="clear" w:color="auto" w:fill="F2F2F2"/>
        <w:spacing w:line="360" w:lineRule="auto"/>
        <w:jc w:val="left"/>
        <w:textAlignment w:val="center"/>
        <w:rPr>
          <w:sz w:val="21"/>
        </w:rPr>
      </w:pPr>
      <w:r>
        <w:rPr>
          <w:sz w:val="21"/>
        </w:rPr>
        <w:t>【答案】(1)     拉力/N（或弹簧测力计示数</w:t>
      </w:r>
      <w:r>
        <w:rPr>
          <w:rFonts w:ascii="Times New Roman" w:eastAsia="Times New Roman" w:hAnsi="Times New Roman" w:cs="Times New Roman"/>
          <w:i/>
          <w:sz w:val="21"/>
        </w:rPr>
        <w:t>F</w:t>
      </w:r>
      <w:r>
        <w:rPr>
          <w:sz w:val="21"/>
        </w:rPr>
        <w:t>/N）     88.9</w:t>
      </w:r>
    </w:p>
    <w:p>
      <w:pPr>
        <w:shd w:val="clear" w:color="auto" w:fill="F2F2F2"/>
        <w:spacing w:line="360" w:lineRule="auto"/>
        <w:jc w:val="left"/>
        <w:textAlignment w:val="center"/>
        <w:rPr>
          <w:sz w:val="21"/>
        </w:rPr>
      </w:pPr>
      <w:r>
        <w:rPr>
          <w:sz w:val="21"/>
        </w:rPr>
        <w:t>(2)被提升物体的重力（物重）</w:t>
      </w:r>
    </w:p>
    <w:p>
      <w:pPr>
        <w:shd w:val="clear" w:color="auto" w:fill="F2F2F2"/>
        <w:spacing w:line="360" w:lineRule="auto"/>
        <w:jc w:val="left"/>
        <w:textAlignment w:val="center"/>
        <w:rPr>
          <w:sz w:val="21"/>
        </w:rPr>
      </w:pPr>
      <w:r>
        <w:rPr>
          <w:sz w:val="21"/>
        </w:rPr>
        <w:t>(3)     不合理     没有考虑到摩擦力的影响</w:t>
      </w:r>
    </w:p>
    <w:p>
      <w:pPr>
        <w:shd w:val="clear" w:color="auto" w:fill="F2F2F2"/>
        <w:spacing w:line="360" w:lineRule="auto"/>
        <w:jc w:val="left"/>
        <w:textAlignment w:val="center"/>
        <w:rPr>
          <w:sz w:val="21"/>
        </w:rPr>
      </w:pPr>
      <w:r>
        <w:rPr>
          <w:sz w:val="21"/>
        </w:rPr>
        <w:t>(4)A</w:t>
      </w:r>
    </w:p>
    <w:p>
      <w:pPr>
        <w:shd w:val="clear" w:color="auto" w:fill="F2F2F2"/>
        <w:spacing w:line="360" w:lineRule="auto"/>
        <w:jc w:val="left"/>
        <w:textAlignment w:val="center"/>
        <w:rPr>
          <w:sz w:val="21"/>
        </w:rPr>
      </w:pPr>
      <w:r>
        <w:rPr>
          <w:sz w:val="21"/>
        </w:rPr>
        <w:t>【详解】（1）[1]测量滑轮组机械效率时，需要测量的物理量有：钩码重、钩码上升距离、拉力、弹簧测力计上升距离，因此①处应为拉力（弹簧测力计示数），单位为N。</w:t>
      </w:r>
    </w:p>
    <w:p>
      <w:pPr>
        <w:shd w:val="clear" w:color="auto" w:fill="F2F2F2"/>
        <w:spacing w:line="360" w:lineRule="auto"/>
        <w:jc w:val="left"/>
        <w:textAlignment w:val="center"/>
        <w:rPr>
          <w:sz w:val="21"/>
        </w:rPr>
      </w:pPr>
      <w:r>
        <w:rPr>
          <w:sz w:val="21"/>
        </w:rPr>
        <w:t>[2]第2次实验，有用功</w:t>
      </w:r>
      <w:r>
        <w:object>
          <v:shape id="Object 143" o:spid="_x0000_i1193" type="#_x0000_t75" alt="eqId3b123fdd60235b4f126e86f0f4c7c8e6" style="width:122.32pt;height:16.69pt" o:ole="" o:preferrelative="t" filled="f" stroked="f">
            <v:stroke joinstyle="miter"/>
            <v:imagedata r:id="rId301" o:title="eqId3b123fdd60235b4f126e86f0f4c7c8e6"/>
            <v:path o:extrusionok="f"/>
            <o:lock v:ext="edit" aspectratio="t"/>
          </v:shape>
          <o:OLEObject Type="Embed" ProgID="Equation.DSMT4" ShapeID="Object 143" DrawAspect="Content" ObjectID="_1234568032" r:id="rId302"/>
        </w:object>
      </w:r>
    </w:p>
    <w:p>
      <w:pPr>
        <w:shd w:val="clear" w:color="auto" w:fill="F2F2F2"/>
        <w:spacing w:line="360" w:lineRule="auto"/>
        <w:jc w:val="left"/>
        <w:textAlignment w:val="center"/>
        <w:rPr>
          <w:sz w:val="21"/>
        </w:rPr>
      </w:pPr>
      <w:r>
        <w:rPr>
          <w:sz w:val="21"/>
        </w:rPr>
        <w:t>总功</w:t>
      </w:r>
      <w:r>
        <w:object>
          <v:shape id="Object 144" o:spid="_x0000_i1194" type="#_x0000_t75" alt="eqId94d3a4b7ccb0719a61520eb38cb77f68" style="width:132.84pt;height:15.71pt" o:ole="" o:preferrelative="t" filled="f" stroked="f">
            <v:stroke joinstyle="miter"/>
            <v:imagedata r:id="rId303" o:title="eqId94d3a4b7ccb0719a61520eb38cb77f68"/>
            <v:path o:extrusionok="f"/>
            <o:lock v:ext="edit" aspectratio="t"/>
          </v:shape>
          <o:OLEObject Type="Embed" ProgID="Equation.DSMT4" ShapeID="Object 144" DrawAspect="Content" ObjectID="_1234568033" r:id="rId304"/>
        </w:object>
      </w:r>
    </w:p>
    <w:p>
      <w:pPr>
        <w:shd w:val="clear" w:color="auto" w:fill="F2F2F2"/>
        <w:spacing w:line="360" w:lineRule="auto"/>
        <w:jc w:val="left"/>
        <w:textAlignment w:val="center"/>
        <w:rPr>
          <w:sz w:val="21"/>
        </w:rPr>
      </w:pPr>
      <w:r>
        <w:rPr>
          <w:sz w:val="21"/>
        </w:rPr>
        <w:t>机械效率</w:t>
      </w:r>
      <w:r>
        <w:object>
          <v:shape id="Object 145" o:spid="_x0000_i1195" type="#_x0000_t75" alt="eqId89e3eaa2dd9be462d90362400438c776" style="width:108.2pt;height:31.64pt" o:ole="" o:preferrelative="t" filled="f" stroked="f">
            <v:stroke joinstyle="miter"/>
            <v:imagedata r:id="rId305" o:title="eqId89e3eaa2dd9be462d90362400438c776"/>
            <v:path o:extrusionok="f"/>
            <o:lock v:ext="edit" aspectratio="t"/>
          </v:shape>
          <o:OLEObject Type="Embed" ProgID="Equation.DSMT4" ShapeID="Object 145" DrawAspect="Content" ObjectID="_1234568034" r:id="rId306"/>
        </w:object>
      </w:r>
    </w:p>
    <w:p>
      <w:pPr>
        <w:shd w:val="clear" w:color="auto" w:fill="F2F2F2"/>
        <w:spacing w:line="360" w:lineRule="auto"/>
        <w:jc w:val="left"/>
        <w:textAlignment w:val="center"/>
        <w:rPr>
          <w:sz w:val="21"/>
        </w:rPr>
      </w:pPr>
      <w:r>
        <w:rPr>
          <w:sz w:val="21"/>
        </w:rPr>
        <w:t>因此②处为88.9。</w:t>
      </w:r>
    </w:p>
    <w:p>
      <w:pPr>
        <w:shd w:val="clear" w:color="auto" w:fill="F2F2F2"/>
        <w:spacing w:line="360" w:lineRule="auto"/>
        <w:jc w:val="left"/>
        <w:textAlignment w:val="center"/>
        <w:rPr>
          <w:sz w:val="21"/>
        </w:rPr>
      </w:pPr>
      <w:r>
        <w:rPr>
          <w:sz w:val="21"/>
        </w:rPr>
        <w:t>（2）实验数据显示：同一滑轮组，提升的物体重力越大，机械效率越高，因此同一滑轮组的机械效率与被提升物体的重力（物重）有关。</w:t>
      </w:r>
    </w:p>
    <w:p>
      <w:pPr>
        <w:shd w:val="clear" w:color="auto" w:fill="F2F2F2"/>
        <w:spacing w:line="360" w:lineRule="auto"/>
        <w:jc w:val="left"/>
        <w:textAlignment w:val="center"/>
        <w:rPr>
          <w:sz w:val="21"/>
        </w:rPr>
      </w:pPr>
      <w:r>
        <w:rPr>
          <w:sz w:val="21"/>
        </w:rPr>
        <w:t>（3）[1][2]该想法不合理，因为实验时应沿竖直方向匀速拉动弹簧测力计，绳子与滑轮间存在动摩擦力；静止时弹簧测力计不会克服摩擦力做功，测得的拉力偏小（没有机械之间的摩擦力），会影响滑轮组的机械效率，因此不能静止读数。</w:t>
      </w:r>
    </w:p>
    <w:p>
      <w:pPr>
        <w:shd w:val="clear" w:color="auto" w:fill="F2F2F2"/>
        <w:spacing w:line="360" w:lineRule="auto"/>
        <w:jc w:val="left"/>
        <w:textAlignment w:val="center"/>
        <w:rPr>
          <w:sz w:val="21"/>
        </w:rPr>
      </w:pPr>
      <w:r>
        <w:rPr>
          <w:sz w:val="21"/>
        </w:rPr>
        <w:t>（4）若不计绳重和摩擦，机械效率</w:t>
      </w:r>
      <w:r>
        <w:object>
          <v:shape id="Object 146" o:spid="_x0000_i1196" type="#_x0000_t75" alt="eqIdaa07912accc5bff37372e15ea9719826" style="width:180.4pt;height:41.6pt" o:ole="" o:preferrelative="t" filled="f" stroked="f">
            <v:stroke joinstyle="miter"/>
            <v:imagedata r:id="rId307" o:title="eqIdaa07912accc5bff37372e15ea9719826"/>
            <v:path o:extrusionok="f"/>
            <o:lock v:ext="edit" aspectratio="t"/>
          </v:shape>
          <o:OLEObject Type="Embed" ProgID="Equation.DSMT4" ShapeID="Object 146" DrawAspect="Content" ObjectID="_1234568035" r:id="rId308"/>
        </w:object>
      </w:r>
    </w:p>
    <w:p>
      <w:pPr>
        <w:shd w:val="clear" w:color="auto" w:fill="F2F2F2"/>
        <w:spacing w:line="360" w:lineRule="auto"/>
        <w:jc w:val="left"/>
        <w:textAlignment w:val="center"/>
        <w:rPr>
          <w:sz w:val="21"/>
        </w:rPr>
      </w:pPr>
      <w:r>
        <w:rPr>
          <w:sz w:val="21"/>
        </w:rPr>
        <w:t>代入</w:t>
      </w:r>
      <w:r>
        <w:rPr>
          <w:rFonts w:ascii="Times New Roman" w:eastAsia="Times New Roman" w:hAnsi="Times New Roman" w:cs="Times New Roman"/>
          <w:i/>
          <w:sz w:val="21"/>
        </w:rPr>
        <w:t>A</w:t>
      </w:r>
      <w:r>
        <w:rPr>
          <w:sz w:val="21"/>
        </w:rPr>
        <w:t>点数据</w:t>
      </w:r>
      <w:r>
        <w:object>
          <v:shape id="Object 147" o:spid="_x0000_i1197" type="#_x0000_t75" alt="eqIdb7fa38db1beec1f07c332a48a764cdc9" style="width:64.2pt;height:27.39pt" o:ole="" o:preferrelative="t" filled="f" stroked="f">
            <v:stroke joinstyle="miter"/>
            <v:imagedata r:id="rId309" o:title="eqIdb7fa38db1beec1f07c332a48a764cdc9"/>
            <v:path o:extrusionok="f"/>
            <o:lock v:ext="edit" aspectratio="t"/>
          </v:shape>
          <o:OLEObject Type="Embed" ProgID="Equation.DSMT4" ShapeID="Object 147" DrawAspect="Content" ObjectID="_1234568036" r:id="rId310"/>
        </w:object>
      </w:r>
      <w:r>
        <w:rPr>
          <w:sz w:val="21"/>
        </w:rPr>
        <w:t>，解得：</w:t>
      </w:r>
      <w:r>
        <w:object>
          <v:shape id="Object 148" o:spid="_x0000_i1198" type="#_x0000_t75" alt="eqId38dc02343bb1cb1c39c9793cb17617ab" style="width:34.23pt;height:12.26pt" o:ole="" o:preferrelative="t" filled="f" stroked="f">
            <v:stroke joinstyle="miter"/>
            <v:imagedata r:id="rId311" o:title="eqId38dc02343bb1cb1c39c9793cb17617ab"/>
            <v:path o:extrusionok="f"/>
            <o:lock v:ext="edit" aspectratio="t"/>
          </v:shape>
          <o:OLEObject Type="Embed" ProgID="Equation.DSMT4" ShapeID="Object 148" DrawAspect="Content" ObjectID="_1234568037" r:id="rId312"/>
        </w:object>
      </w:r>
      <w:r>
        <w:rPr>
          <w:sz w:val="21"/>
        </w:rPr>
        <w:t>；</w:t>
      </w:r>
    </w:p>
    <w:p>
      <w:pPr>
        <w:shd w:val="clear" w:color="auto" w:fill="F2F2F2"/>
        <w:spacing w:line="360" w:lineRule="auto"/>
        <w:jc w:val="left"/>
        <w:textAlignment w:val="center"/>
        <w:rPr>
          <w:sz w:val="21"/>
        </w:rPr>
      </w:pPr>
      <w:r>
        <w:rPr>
          <w:sz w:val="21"/>
        </w:rPr>
        <w:t>但由于绳重和摩擦力使得额外功变大，根据</w:t>
      </w:r>
      <w:r>
        <w:object>
          <v:shape id="Object 149" o:spid="_x0000_i1199" type="#_x0000_t75" alt="eqId7a7f0cbf5c40c13b25ab18dbf478f722" style="width:124.96pt;height:45.6pt" o:ole="" o:preferrelative="t" filled="f" stroked="f">
            <v:stroke joinstyle="miter"/>
            <v:imagedata r:id="rId313" o:title="eqId7a7f0cbf5c40c13b25ab18dbf478f722"/>
            <v:path o:extrusionok="f"/>
            <o:lock v:ext="edit" aspectratio="t"/>
          </v:shape>
          <o:OLEObject Type="Embed" ProgID="Equation.DSMT4" ShapeID="Object 149" DrawAspect="Content" ObjectID="_1234568038" r:id="rId314"/>
        </w:object>
      </w:r>
    </w:p>
    <w:p>
      <w:pPr>
        <w:shd w:val="clear" w:color="auto" w:fill="F2F2F2"/>
        <w:spacing w:line="360" w:lineRule="auto"/>
        <w:jc w:val="left"/>
        <w:textAlignment w:val="center"/>
        <w:rPr>
          <w:sz w:val="21"/>
        </w:rPr>
      </w:pPr>
      <w:r>
        <w:rPr>
          <w:sz w:val="21"/>
        </w:rPr>
        <w:t>在机械效率不变时，额外功增大，有用功也增大，若提升相同的高度，物体的重力会大于8N，故选A。</w:t>
      </w:r>
    </w:p>
    <w:p>
      <w:pPr>
        <w:spacing w:line="240" w:lineRule="exact"/>
        <w:rPr>
          <w:rFonts w:ascii="宋体" w:hAnsi="宋体"/>
          <w:b/>
          <w:szCs w:val="21"/>
        </w:rPr>
      </w:pPr>
      <w:r>
        <w:rPr>
          <w:rFonts w:ascii="宋体" w:hAnsi="宋体" w:cs="宋体" w:hint="eastAsia"/>
          <w:b/>
          <w:bCs/>
          <w:szCs w:val="21"/>
        </w:rPr>
        <w:t>五、计算题:本大题共2小题，第19小题6分，第20小题7分，共13分。</w:t>
      </w:r>
    </w:p>
    <w:p>
      <w:pPr>
        <w:rPr>
          <w:rFonts w:ascii="宋体" w:hAnsi="宋体" w:hint="eastAsia"/>
          <w:b/>
          <w:szCs w:val="21"/>
        </w:rPr>
      </w:pPr>
    </w:p>
    <w:p>
      <w:pPr>
        <w:shd w:val="clear" w:color="auto" w:fill="auto"/>
        <w:spacing w:line="360" w:lineRule="auto"/>
        <w:jc w:val="left"/>
        <w:textAlignment w:val="center"/>
        <w:rPr>
          <w:sz w:val="21"/>
        </w:rPr>
      </w:pPr>
      <w:r>
        <w:rPr>
          <w:sz w:val="21"/>
        </w:rPr>
        <w:t>19．小强用如图所示滑轮组向楼上搬重物A。他在绳子自由端用200N竖直向下的力</w:t>
      </w:r>
      <w:r>
        <w:object>
          <v:shape id="Object 150" o:spid="_x0000_i1200" type="#_x0000_t75" alt="eqIda0ed1ec316bc54c37c4286c208f55667" style="width:11.41pt;height:11.41pt" o:ole="" o:preferrelative="t" filled="f" stroked="f">
            <v:stroke joinstyle="miter"/>
            <v:imagedata r:id="rId11" o:title="eqIda0ed1ec316bc54c37c4286c208f55667"/>
            <v:path o:extrusionok="f"/>
            <o:lock v:ext="edit" aspectratio="t"/>
          </v:shape>
          <o:OLEObject Type="Embed" ProgID="Equation.DSMT4" ShapeID="Object 150" DrawAspect="Content" ObjectID="_1234568039" r:id="rId315"/>
        </w:object>
      </w:r>
      <w:r>
        <w:rPr>
          <w:sz w:val="21"/>
        </w:rPr>
        <w:t>，将重为360N的物体A在10s内匀速提升了2m。求：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201" type="#_x0000_t75" alt="@@@cfb1bb1f-e5c7-4ca1-b389-b135143439b7" style="width:44.99pt;height:124.5pt" o:preferrelative="t" filled="f" stroked="f">
            <v:fill o:detectmouseclick="t"/>
            <v:imagedata r:id="rId316" o:title="@@@cfb1bb1f-e5c7-4ca1-b389-b135143439b7"/>
            <v:path o:extrusionok="f"/>
            <o:lock v:ext="edit" aspectratio="t"/>
          </v:shape>
        </w:pict>
      </w:r>
    </w:p>
    <w:p>
      <w:pPr>
        <w:shd w:val="clear" w:color="auto" w:fill="auto"/>
        <w:spacing w:line="360" w:lineRule="auto"/>
        <w:jc w:val="left"/>
        <w:textAlignment w:val="center"/>
        <w:rPr>
          <w:sz w:val="21"/>
        </w:rPr>
      </w:pPr>
      <w:r>
        <w:rPr>
          <w:sz w:val="21"/>
        </w:rPr>
        <w:t>(1)拉力</w:t>
      </w:r>
      <w:r>
        <w:object>
          <v:shape id="Object 151" o:spid="_x0000_i1202" type="#_x0000_t75" alt="eqIda0ed1ec316bc54c37c4286c208f55667" style="width:11.41pt;height:11.41pt" o:ole="" o:preferrelative="t" filled="f" stroked="f">
            <v:stroke joinstyle="miter"/>
            <v:imagedata r:id="rId11" o:title="eqIda0ed1ec316bc54c37c4286c208f55667"/>
            <v:path o:extrusionok="f"/>
            <o:lock v:ext="edit" aspectratio="t"/>
          </v:shape>
          <o:OLEObject Type="Embed" ProgID="Equation.DSMT4" ShapeID="Object 151" DrawAspect="Content" ObjectID="_1234568040" r:id="rId317"/>
        </w:object>
      </w:r>
      <w:r>
        <w:rPr>
          <w:sz w:val="21"/>
        </w:rPr>
        <w:t>的功率；</w:t>
      </w:r>
    </w:p>
    <w:p>
      <w:pPr>
        <w:shd w:val="clear" w:color="auto" w:fill="auto"/>
        <w:spacing w:line="360" w:lineRule="auto"/>
        <w:jc w:val="left"/>
        <w:textAlignment w:val="center"/>
        <w:rPr>
          <w:sz w:val="21"/>
        </w:rPr>
      </w:pPr>
      <w:r>
        <w:rPr>
          <w:sz w:val="21"/>
        </w:rPr>
        <w:t>(2)拉力</w:t>
      </w:r>
      <w:r>
        <w:object>
          <v:shape id="Object 152" o:spid="_x0000_i1203" type="#_x0000_t75" alt="eqIda0ed1ec316bc54c37c4286c208f55667" style="width:11.41pt;height:11.41pt" o:ole="" o:preferrelative="t" filled="f" stroked="f">
            <v:stroke joinstyle="miter"/>
            <v:imagedata r:id="rId11" o:title="eqIda0ed1ec316bc54c37c4286c208f55667"/>
            <v:path o:extrusionok="f"/>
            <o:lock v:ext="edit" aspectratio="t"/>
          </v:shape>
          <o:OLEObject Type="Embed" ProgID="Equation.DSMT4" ShapeID="Object 152" DrawAspect="Content" ObjectID="_1234568041" r:id="rId318"/>
        </w:object>
      </w:r>
      <w:r>
        <w:rPr>
          <w:sz w:val="21"/>
        </w:rPr>
        <w:t>所做的额外功；</w:t>
      </w:r>
    </w:p>
    <w:p>
      <w:pPr>
        <w:shd w:val="clear" w:color="auto" w:fill="auto"/>
        <w:spacing w:line="360" w:lineRule="auto"/>
        <w:jc w:val="left"/>
        <w:textAlignment w:val="center"/>
        <w:rPr>
          <w:sz w:val="21"/>
        </w:rPr>
      </w:pPr>
      <w:r>
        <w:rPr>
          <w:sz w:val="21"/>
        </w:rPr>
        <w:t>(3)匀速提升物体</w:t>
      </w:r>
      <w:r>
        <w:object>
          <v:shape id="Object 153" o:spid="_x0000_i1204" type="#_x0000_t75" alt="eqIdff4489d9b83072184c0e1d6b09be50ca" style="width:11.41pt;height:11.41pt" o:ole="" o:preferrelative="t" filled="f" stroked="f">
            <v:stroke joinstyle="miter"/>
            <v:imagedata r:id="rId319" o:title="eqIdff4489d9b83072184c0e1d6b09be50ca"/>
            <v:path o:extrusionok="f"/>
            <o:lock v:ext="edit" aspectratio="t"/>
          </v:shape>
          <o:OLEObject Type="Embed" ProgID="Equation.DSMT4" ShapeID="Object 153" DrawAspect="Content" ObjectID="_1234568042" r:id="rId320"/>
        </w:object>
      </w:r>
      <w:r>
        <w:rPr>
          <w:sz w:val="21"/>
        </w:rPr>
        <w:t>时的机械效率。</w:t>
      </w:r>
    </w:p>
    <w:p>
      <w:pPr>
        <w:shd w:val="clear" w:color="auto" w:fill="F2F2F2"/>
        <w:spacing w:line="360" w:lineRule="auto"/>
        <w:jc w:val="left"/>
        <w:textAlignment w:val="center"/>
        <w:rPr>
          <w:sz w:val="21"/>
        </w:rPr>
      </w:pPr>
      <w:r>
        <w:rPr>
          <w:sz w:val="21"/>
        </w:rPr>
        <w:t>【答案】(1)80W</w:t>
      </w:r>
    </w:p>
    <w:p>
      <w:pPr>
        <w:shd w:val="clear" w:color="auto" w:fill="F2F2F2"/>
        <w:spacing w:line="360" w:lineRule="auto"/>
        <w:jc w:val="left"/>
        <w:textAlignment w:val="center"/>
        <w:rPr>
          <w:sz w:val="21"/>
        </w:rPr>
      </w:pPr>
      <w:r>
        <w:rPr>
          <w:sz w:val="21"/>
        </w:rPr>
        <w:t>(2)80J</w:t>
      </w:r>
    </w:p>
    <w:p>
      <w:pPr>
        <w:shd w:val="clear" w:color="auto" w:fill="F2F2F2"/>
        <w:spacing w:line="360" w:lineRule="auto"/>
        <w:jc w:val="left"/>
        <w:textAlignment w:val="center"/>
        <w:rPr>
          <w:sz w:val="21"/>
        </w:rPr>
      </w:pPr>
      <w:r>
        <w:rPr>
          <w:sz w:val="21"/>
        </w:rPr>
        <w:t>(3)90%</w:t>
      </w:r>
    </w:p>
    <w:p>
      <w:pPr>
        <w:shd w:val="clear" w:color="auto" w:fill="F2F2F2"/>
        <w:spacing w:line="360" w:lineRule="auto"/>
        <w:jc w:val="left"/>
        <w:textAlignment w:val="center"/>
        <w:rPr>
          <w:sz w:val="21"/>
        </w:rPr>
      </w:pPr>
      <w:r>
        <w:rPr>
          <w:sz w:val="21"/>
        </w:rPr>
        <w:t>【详解】（1）如图，有两根绳承担物体，</w:t>
      </w:r>
      <w:r>
        <w:object>
          <v:shape id="Object 154" o:spid="_x0000_i1205" type="#_x0000_t75" alt="eqIdcc2d3df37e73a8abea815f37dbb3fff5" style="width:24.58pt;height:12.01pt" o:ole="" o:preferrelative="t" filled="f" stroked="f">
            <v:stroke joinstyle="miter"/>
            <v:imagedata r:id="rId118" o:title="eqIdcc2d3df37e73a8abea815f37dbb3fff5"/>
            <v:path o:extrusionok="f"/>
            <o:lock v:ext="edit" aspectratio="t"/>
          </v:shape>
          <o:OLEObject Type="Embed" ProgID="Equation.DSMT4" ShapeID="Object 154" DrawAspect="Content" ObjectID="_1234568043" r:id="rId321"/>
        </w:object>
      </w:r>
      <w:r>
        <w:rPr>
          <w:sz w:val="21"/>
        </w:rPr>
        <w:t>，绳子自由端移动的距离</w:t>
      </w:r>
      <w:r>
        <w:object>
          <v:shape id="Object 155" o:spid="_x0000_i1206" type="#_x0000_t75" alt="eqIdc9583cec68c32539deca78a0fa1c93c3" style="width:91.52pt;height:12.5pt" o:ole="" o:preferrelative="t" filled="f" stroked="f">
            <v:stroke joinstyle="miter"/>
            <v:imagedata r:id="rId322" o:title="eqIdc9583cec68c32539deca78a0fa1c93c3"/>
            <v:path o:extrusionok="f"/>
            <o:lock v:ext="edit" aspectratio="t"/>
          </v:shape>
          <o:OLEObject Type="Embed" ProgID="Equation.DSMT4" ShapeID="Object 155" DrawAspect="Content" ObjectID="_1234568044" r:id="rId323"/>
        </w:object>
      </w:r>
    </w:p>
    <w:p>
      <w:pPr>
        <w:shd w:val="clear" w:color="auto" w:fill="F2F2F2"/>
        <w:spacing w:line="360" w:lineRule="auto"/>
        <w:jc w:val="left"/>
        <w:textAlignment w:val="center"/>
        <w:rPr>
          <w:sz w:val="21"/>
        </w:rPr>
      </w:pPr>
      <w:r>
        <w:rPr>
          <w:sz w:val="21"/>
        </w:rPr>
        <w:t>拉力做的功</w:t>
      </w:r>
      <w:r>
        <w:object>
          <v:shape id="Object 156" o:spid="_x0000_i1207" type="#_x0000_t75" alt="eqId97b387438f9dcd2827ad38f470a5d6d9" style="width:126.72pt;height:15.8pt" o:ole="" o:preferrelative="t" filled="f" stroked="f">
            <v:stroke joinstyle="miter"/>
            <v:imagedata r:id="rId324" o:title="eqId97b387438f9dcd2827ad38f470a5d6d9"/>
            <v:path o:extrusionok="f"/>
            <o:lock v:ext="edit" aspectratio="t"/>
          </v:shape>
          <o:OLEObject Type="Embed" ProgID="Equation.DSMT4" ShapeID="Object 156" DrawAspect="Content" ObjectID="_1234568045" r:id="rId325"/>
        </w:object>
      </w:r>
    </w:p>
    <w:p>
      <w:pPr>
        <w:shd w:val="clear" w:color="auto" w:fill="F2F2F2"/>
        <w:spacing w:line="360" w:lineRule="auto"/>
        <w:jc w:val="left"/>
        <w:textAlignment w:val="center"/>
        <w:rPr>
          <w:sz w:val="21"/>
        </w:rPr>
      </w:pPr>
      <w:r>
        <w:rPr>
          <w:sz w:val="21"/>
        </w:rPr>
        <w:t>拉力</w:t>
      </w:r>
      <w:r>
        <w:object>
          <v:shape id="Object 157" o:spid="_x0000_i1208" type="#_x0000_t75" alt="eqIda0ed1ec316bc54c37c4286c208f55667" style="width:11.41pt;height:11.41pt" o:ole="" o:preferrelative="t" filled="f" stroked="f">
            <v:stroke joinstyle="miter"/>
            <v:imagedata r:id="rId11" o:title="eqIda0ed1ec316bc54c37c4286c208f55667"/>
            <v:path o:extrusionok="f"/>
            <o:lock v:ext="edit" aspectratio="t"/>
          </v:shape>
          <o:OLEObject Type="Embed" ProgID="Equation.DSMT4" ShapeID="Object 157" DrawAspect="Content" ObjectID="_1234568046" r:id="rId326"/>
        </w:object>
      </w:r>
      <w:r>
        <w:rPr>
          <w:sz w:val="21"/>
        </w:rPr>
        <w:t>的功率</w:t>
      </w:r>
      <w:r>
        <w:object>
          <v:shape id="Object 158" o:spid="_x0000_i1209" type="#_x0000_t75" alt="eqIde56d7df5cacf9319daacb51c19798b00" style="width:100.23pt;height:28.34pt" o:ole="" o:preferrelative="t" filled="f" stroked="f">
            <v:stroke joinstyle="miter"/>
            <v:imagedata r:id="rId327" o:title="eqIde56d7df5cacf9319daacb51c19798b00"/>
            <v:path o:extrusionok="f"/>
            <o:lock v:ext="edit" aspectratio="t"/>
          </v:shape>
          <o:OLEObject Type="Embed" ProgID="Equation.DSMT4" ShapeID="Object 158" DrawAspect="Content" ObjectID="_1234568047" r:id="rId328"/>
        </w:object>
      </w:r>
    </w:p>
    <w:p>
      <w:pPr>
        <w:shd w:val="clear" w:color="auto" w:fill="F2F2F2"/>
        <w:spacing w:line="360" w:lineRule="auto"/>
        <w:jc w:val="left"/>
        <w:textAlignment w:val="center"/>
        <w:rPr>
          <w:sz w:val="21"/>
        </w:rPr>
      </w:pPr>
      <w:r>
        <w:rPr>
          <w:sz w:val="21"/>
        </w:rPr>
        <w:t>（2）使用滑轮组做的有用功</w:t>
      </w:r>
      <w:r>
        <w:object>
          <v:shape id="Object 159" o:spid="_x0000_i1210" type="#_x0000_t75" alt="eqId0219280ce1a6c3b5cf85d5cf5db7ad20" style="width:130.2pt;height:17.09pt" o:ole="" o:preferrelative="t" filled="f" stroked="f">
            <v:stroke joinstyle="miter"/>
            <v:imagedata r:id="rId329" o:title="eqId0219280ce1a6c3b5cf85d5cf5db7ad20"/>
            <v:path o:extrusionok="f"/>
            <o:lock v:ext="edit" aspectratio="t"/>
          </v:shape>
          <o:OLEObject Type="Embed" ProgID="Equation.DSMT4" ShapeID="Object 159" DrawAspect="Content" ObjectID="_1234568048" r:id="rId330"/>
        </w:object>
      </w:r>
    </w:p>
    <w:p>
      <w:pPr>
        <w:shd w:val="clear" w:color="auto" w:fill="F2F2F2"/>
        <w:spacing w:line="360" w:lineRule="auto"/>
        <w:jc w:val="left"/>
        <w:textAlignment w:val="center"/>
        <w:rPr>
          <w:sz w:val="21"/>
        </w:rPr>
      </w:pPr>
      <w:r>
        <w:rPr>
          <w:sz w:val="21"/>
        </w:rPr>
        <w:t>拉力</w:t>
      </w:r>
      <w:r>
        <w:object>
          <v:shape id="Object 160" o:spid="_x0000_i1211" type="#_x0000_t75" alt="eqIda0ed1ec316bc54c37c4286c208f55667" style="width:11.41pt;height:11.41pt" o:ole="" o:preferrelative="t" filled="f" stroked="f">
            <v:stroke joinstyle="miter"/>
            <v:imagedata r:id="rId11" o:title="eqIda0ed1ec316bc54c37c4286c208f55667"/>
            <v:path o:extrusionok="f"/>
            <o:lock v:ext="edit" aspectratio="t"/>
          </v:shape>
          <o:OLEObject Type="Embed" ProgID="Equation.DSMT4" ShapeID="Object 160" DrawAspect="Content" ObjectID="_1234568049" r:id="rId331"/>
        </w:object>
      </w:r>
      <w:r>
        <w:rPr>
          <w:sz w:val="21"/>
        </w:rPr>
        <w:t>所做的额外功</w:t>
      </w:r>
      <w:r>
        <w:object>
          <v:shape id="Object 161" o:spid="_x0000_i1212" type="#_x0000_t75" alt="eqIdab59dfd2be9b0fb06d70b0d030d52a11" style="width:151.36pt;height:16.51pt" o:ole="" o:preferrelative="t" filled="f" stroked="f">
            <v:stroke joinstyle="miter"/>
            <v:imagedata r:id="rId332" o:title="eqIdab59dfd2be9b0fb06d70b0d030d52a11"/>
            <v:path o:extrusionok="f"/>
            <o:lock v:ext="edit" aspectratio="t"/>
          </v:shape>
          <o:OLEObject Type="Embed" ProgID="Equation.DSMT4" ShapeID="Object 161" DrawAspect="Content" ObjectID="_1234568050" r:id="rId333"/>
        </w:object>
      </w:r>
    </w:p>
    <w:p>
      <w:pPr>
        <w:shd w:val="clear" w:color="auto" w:fill="F2F2F2"/>
        <w:spacing w:line="360" w:lineRule="auto"/>
        <w:jc w:val="left"/>
        <w:textAlignment w:val="center"/>
        <w:rPr>
          <w:sz w:val="21"/>
        </w:rPr>
      </w:pPr>
      <w:r>
        <w:rPr>
          <w:sz w:val="21"/>
        </w:rPr>
        <w:t>（3）匀速提升物体</w:t>
      </w:r>
      <w:r>
        <w:object>
          <v:shape id="Object 162" o:spid="_x0000_i1213" type="#_x0000_t75" alt="eqIdff4489d9b83072184c0e1d6b09be50ca" style="width:11.41pt;height:11.41pt" o:ole="" o:preferrelative="t" filled="f" stroked="f">
            <v:stroke joinstyle="miter"/>
            <v:imagedata r:id="rId319" o:title="eqIdff4489d9b83072184c0e1d6b09be50ca"/>
            <v:path o:extrusionok="f"/>
            <o:lock v:ext="edit" aspectratio="t"/>
          </v:shape>
          <o:OLEObject Type="Embed" ProgID="Equation.DSMT4" ShapeID="Object 162" DrawAspect="Content" ObjectID="_1234568051" r:id="rId334"/>
        </w:object>
      </w:r>
      <w:r>
        <w:rPr>
          <w:sz w:val="21"/>
        </w:rPr>
        <w:t>时的机械效率</w:t>
      </w:r>
      <w:r>
        <w:object>
          <v:shape id="Object 163" o:spid="_x0000_i1214" type="#_x0000_t75" alt="eqIde1405c573989591eddcc2e1eb5d3a8aa" style="width:161.92pt;height:31.72pt" o:ole="" o:preferrelative="t" filled="f" stroked="f">
            <v:stroke joinstyle="miter"/>
            <v:imagedata r:id="rId335" o:title="eqIde1405c573989591eddcc2e1eb5d3a8aa"/>
            <v:path o:extrusionok="f"/>
            <o:lock v:ext="edit" aspectratio="t"/>
          </v:shape>
          <o:OLEObject Type="Embed" ProgID="Equation.DSMT4" ShapeID="Object 163" DrawAspect="Content" ObjectID="_1234568052" r:id="rId336"/>
        </w:object>
      </w:r>
    </w:p>
    <w:p>
      <w:pPr>
        <w:shd w:val="clear" w:color="auto" w:fill="auto"/>
        <w:spacing w:line="360" w:lineRule="auto"/>
        <w:jc w:val="left"/>
        <w:textAlignment w:val="center"/>
        <w:rPr>
          <w:sz w:val="21"/>
        </w:rPr>
      </w:pPr>
      <w:r>
        <w:rPr>
          <w:sz w:val="21"/>
        </w:rPr>
        <w:t>20．我国“恩平20-4钻采平台”，创造了海上油气平台动力定位浮托安装总重的新纪录。“恩平20-4钻采平台”是由上部组块和下部海底导管架两部分组成，上部组块整体质量达</w:t>
      </w:r>
      <w:r>
        <w:object>
          <v:shape id="Object 164" o:spid="_x0000_i1215" type="#_x0000_t75" alt="eqIdf8612123aae453c7a1348c3dc33632cc" style="width:41.32pt;height:13.75pt" o:ole="" o:preferrelative="t" filled="f" stroked="f">
            <v:stroke joinstyle="miter"/>
            <v:imagedata r:id="rId337" o:title="eqIdf8612123aae453c7a1348c3dc33632cc"/>
            <v:path o:extrusionok="f"/>
            <o:lock v:ext="edit" aspectratio="t"/>
          </v:shape>
          <o:OLEObject Type="Embed" ProgID="Equation.DSMT4" ShapeID="Object 164" DrawAspect="Content" ObjectID="_1234568053" r:id="rId338"/>
        </w:object>
      </w:r>
      <w:r>
        <w:rPr>
          <w:sz w:val="21"/>
        </w:rPr>
        <w:t>，在陆地建造完成后，由半潜船装载运输至海上，与之前已经安装在海底的导管架对接安装。（整个装载过程不计支撑架的重力）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216" type="#_x0000_t75" alt="@@@872fa0a0-6ed8-4f7b-a15b-894bf863bf9c" style="width:341.25pt;height:113.25pt" o:preferrelative="t" filled="f" stroked="f">
            <v:fill o:detectmouseclick="t"/>
            <v:imagedata r:id="rId339" o:title="@@@872fa0a0-6ed8-4f7b-a15b-894bf863bf9c"/>
            <v:path o:extrusionok="f"/>
            <o:lock v:ext="edit" aspectratio="t"/>
          </v:shape>
        </w:pict>
      </w:r>
    </w:p>
    <w:p>
      <w:pPr>
        <w:shd w:val="clear" w:color="auto" w:fill="auto"/>
        <w:spacing w:line="360" w:lineRule="auto"/>
        <w:jc w:val="left"/>
        <w:textAlignment w:val="center"/>
        <w:rPr>
          <w:sz w:val="21"/>
        </w:rPr>
      </w:pPr>
      <w:r>
        <w:rPr>
          <w:sz w:val="21"/>
        </w:rPr>
        <w:t>(1)如图甲所示，工程人员在码头和半潜船的甲板上铺上滑轨，将上部组块固定在支撑架上，再通过牵引装置将组块沿滑轨缓缓拉到半潜船上。若支撑架和滑轨之间的总受力面积为</w:t>
      </w:r>
      <w:r>
        <w:object>
          <v:shape id="Object 165" o:spid="_x0000_i1217" type="#_x0000_t75" alt="eqId93cea9ba07872798350b7ec1ab16daac" style="width:28.12pt;height:13.72pt" o:ole="" o:preferrelative="t" filled="f" stroked="f">
            <v:stroke joinstyle="miter"/>
            <v:imagedata r:id="rId340" o:title="eqId93cea9ba07872798350b7ec1ab16daac"/>
            <v:path o:extrusionok="f"/>
            <o:lock v:ext="edit" aspectratio="t"/>
          </v:shape>
          <o:OLEObject Type="Embed" ProgID="Equation.DSMT4" ShapeID="Object 165" DrawAspect="Content" ObjectID="_1234568054" r:id="rId341"/>
        </w:object>
      </w:r>
      <w:r>
        <w:rPr>
          <w:sz w:val="21"/>
        </w:rPr>
        <w:t>，则支撑架对滑轨的压强是多少Pa？</w:t>
      </w:r>
    </w:p>
    <w:p>
      <w:pPr>
        <w:shd w:val="clear" w:color="auto" w:fill="auto"/>
        <w:spacing w:line="360" w:lineRule="auto"/>
        <w:jc w:val="left"/>
        <w:textAlignment w:val="center"/>
        <w:rPr>
          <w:sz w:val="21"/>
        </w:rPr>
      </w:pPr>
      <w:r>
        <w:rPr>
          <w:sz w:val="21"/>
        </w:rPr>
        <w:t>(2)上部组块在装船前，工程人员调整半潜船的压载水量，使半潜船甲板保持水平且与码头的地面相平，然后将组块缓缓拉到半潜船上，不断向外排出海水，使半潜船甲板始终保持水平且与码头的地面相平。上部组块装载完成后，半潜船向外排出海水的体积约多少m</w:t>
      </w:r>
      <w:r>
        <w:rPr>
          <w:sz w:val="21"/>
          <w:vertAlign w:val="superscript"/>
        </w:rPr>
        <w:t>3</w:t>
      </w:r>
      <w:r>
        <w:rPr>
          <w:sz w:val="21"/>
        </w:rPr>
        <w:t>？（</w:t>
      </w:r>
      <w:r>
        <w:object>
          <v:shape id="Object 166" o:spid="_x0000_i1218" type="#_x0000_t75" alt="eqIdcdc8e0f71360a5a35bef02f5cea49aa0" style="width:92.4pt;height:17.8pt" o:ole="" o:preferrelative="t" filled="f" stroked="f">
            <v:stroke joinstyle="miter"/>
            <v:imagedata r:id="rId342" o:title="eqIdcdc8e0f71360a5a35bef02f5cea49aa0"/>
            <v:path o:extrusionok="f"/>
            <o:lock v:ext="edit" aspectratio="t"/>
          </v:shape>
          <o:OLEObject Type="Embed" ProgID="Equation.DSMT4" ShapeID="Object 166" DrawAspect="Content" ObjectID="_1234568055" r:id="rId343"/>
        </w:object>
      </w:r>
      <w:r>
        <w:rPr>
          <w:sz w:val="21"/>
        </w:rPr>
        <w:t>）</w:t>
      </w:r>
    </w:p>
    <w:p>
      <w:pPr>
        <w:shd w:val="clear" w:color="auto" w:fill="auto"/>
        <w:spacing w:line="360" w:lineRule="auto"/>
        <w:jc w:val="left"/>
        <w:textAlignment w:val="center"/>
        <w:rPr>
          <w:sz w:val="21"/>
        </w:rPr>
      </w:pPr>
      <w:r>
        <w:rPr>
          <w:sz w:val="21"/>
        </w:rPr>
        <w:t>(3)本次采用的浮托安装是海洋油气平台安装的一种方式，巧妙地利用海上潮汐的自然力进行安装。如图乙所示，若安装完成后左侧导管架对组块的支持力作用点等效为</w:t>
      </w:r>
      <w:r>
        <w:rPr>
          <w:rFonts w:ascii="Times New Roman" w:eastAsia="Times New Roman" w:hAnsi="Times New Roman" w:cs="Times New Roman"/>
          <w:i/>
          <w:sz w:val="21"/>
        </w:rPr>
        <w:t>A</w:t>
      </w:r>
      <w:r>
        <w:rPr>
          <w:sz w:val="21"/>
        </w:rPr>
        <w:t>点，右侧导管架对组块的支持力作用点等效为</w:t>
      </w:r>
      <w:r>
        <w:rPr>
          <w:rFonts w:ascii="Times New Roman" w:eastAsia="Times New Roman" w:hAnsi="Times New Roman" w:cs="Times New Roman"/>
          <w:i/>
          <w:sz w:val="21"/>
        </w:rPr>
        <w:t>C</w:t>
      </w:r>
      <w:r>
        <w:rPr>
          <w:sz w:val="21"/>
        </w:rPr>
        <w:t>点，上部组块的重心在</w:t>
      </w:r>
      <w:r>
        <w:rPr>
          <w:rFonts w:ascii="Times New Roman" w:eastAsia="Times New Roman" w:hAnsi="Times New Roman" w:cs="Times New Roman"/>
          <w:i/>
          <w:sz w:val="21"/>
        </w:rPr>
        <w:t>O</w:t>
      </w:r>
      <w:r>
        <w:rPr>
          <w:sz w:val="21"/>
        </w:rPr>
        <w:t>点，</w:t>
      </w:r>
      <w:r>
        <w:object>
          <v:shape id="Object 167" o:spid="_x0000_i1219" type="#_x0000_t75" alt="eqId2d4690b1eb5eb56e2624d234d4c9c48d" style="width:64.2pt;height:12.56pt" o:ole="" o:preferrelative="t" filled="f" stroked="f">
            <v:stroke joinstyle="miter"/>
            <v:imagedata r:id="rId344" o:title="eqId2d4690b1eb5eb56e2624d234d4c9c48d"/>
            <v:path o:extrusionok="f"/>
            <o:lock v:ext="edit" aspectratio="t"/>
          </v:shape>
          <o:OLEObject Type="Embed" ProgID="Equation.DSMT4" ShapeID="Object 167" DrawAspect="Content" ObjectID="_1234568056" r:id="rId345"/>
        </w:object>
      </w:r>
      <w:r>
        <w:rPr>
          <w:sz w:val="21"/>
        </w:rPr>
        <w:t>，则两侧导管架对组块支持力的差值是多少N？</w:t>
      </w:r>
    </w:p>
    <w:p>
      <w:pPr>
        <w:shd w:val="clear" w:color="auto" w:fill="F2F2F2"/>
        <w:spacing w:line="360" w:lineRule="auto"/>
        <w:jc w:val="left"/>
        <w:textAlignment w:val="center"/>
        <w:rPr>
          <w:sz w:val="21"/>
        </w:rPr>
      </w:pPr>
      <w:r>
        <w:rPr>
          <w:sz w:val="21"/>
        </w:rPr>
        <w:t>【答案】(1)</w:t>
      </w:r>
      <w:r>
        <w:object>
          <v:shape id="Object 168" o:spid="_x0000_i1220" type="#_x0000_t75" alt="eqId579b3d769de24e0015984ad4d7defd48" style="width:50.12pt;height:13.86pt" o:ole="" o:preferrelative="t" filled="f" stroked="f">
            <v:stroke joinstyle="miter"/>
            <v:imagedata r:id="rId346" o:title="eqId579b3d769de24e0015984ad4d7defd48"/>
            <v:path o:extrusionok="f"/>
            <o:lock v:ext="edit" aspectratio="t"/>
          </v:shape>
          <o:OLEObject Type="Embed" ProgID="Equation.DSMT4" ShapeID="Object 168" DrawAspect="Content" ObjectID="_1234568057" r:id="rId347"/>
        </w:object>
      </w:r>
    </w:p>
    <w:p>
      <w:pPr>
        <w:shd w:val="clear" w:color="auto" w:fill="F2F2F2"/>
        <w:spacing w:line="360" w:lineRule="auto"/>
        <w:jc w:val="left"/>
        <w:textAlignment w:val="center"/>
        <w:rPr>
          <w:sz w:val="21"/>
        </w:rPr>
      </w:pPr>
      <w:r>
        <w:rPr>
          <w:sz w:val="21"/>
        </w:rPr>
        <w:t>(2)</w:t>
      </w:r>
      <w:r>
        <w:object>
          <v:shape id="Object 169" o:spid="_x0000_i1221" type="#_x0000_t75" alt="eqId39c8a902cc3b0141f72993f6fc8bf823" style="width:49.24pt;height:13.75pt" o:ole="" o:preferrelative="t" filled="f" stroked="f">
            <v:stroke joinstyle="miter"/>
            <v:imagedata r:id="rId348" o:title="eqId39c8a902cc3b0141f72993f6fc8bf823"/>
            <v:path o:extrusionok="f"/>
            <o:lock v:ext="edit" aspectratio="t"/>
          </v:shape>
          <o:OLEObject Type="Embed" ProgID="Equation.DSMT4" ShapeID="Object 169" DrawAspect="Content" ObjectID="_1234568058" r:id="rId349"/>
        </w:object>
      </w:r>
    </w:p>
    <w:p>
      <w:pPr>
        <w:shd w:val="clear" w:color="auto" w:fill="F2F2F2"/>
        <w:spacing w:line="360" w:lineRule="auto"/>
        <w:jc w:val="left"/>
        <w:textAlignment w:val="center"/>
        <w:rPr>
          <w:sz w:val="21"/>
        </w:rPr>
      </w:pPr>
      <w:r>
        <w:rPr>
          <w:sz w:val="21"/>
        </w:rPr>
        <w:t>(3)</w:t>
      </w:r>
      <w:r>
        <w:object>
          <v:shape id="Object 170" o:spid="_x0000_i1222" type="#_x0000_t75" alt="eqId6104b26836aa2b2866be9ef4ddd08e21" style="width:45.72pt;height:13.91pt" o:ole="" o:preferrelative="t" filled="f" stroked="f">
            <v:stroke joinstyle="miter"/>
            <v:imagedata r:id="rId350" o:title="eqId6104b26836aa2b2866be9ef4ddd08e21"/>
            <v:path o:extrusionok="f"/>
            <o:lock v:ext="edit" aspectratio="t"/>
          </v:shape>
          <o:OLEObject Type="Embed" ProgID="Equation.DSMT4" ShapeID="Object 170" DrawAspect="Content" ObjectID="_1234568059" r:id="rId351"/>
        </w:object>
      </w:r>
    </w:p>
    <w:p>
      <w:pPr>
        <w:shd w:val="clear" w:color="auto" w:fill="F2F2F2"/>
        <w:spacing w:line="360" w:lineRule="auto"/>
        <w:jc w:val="left"/>
        <w:textAlignment w:val="center"/>
        <w:rPr>
          <w:sz w:val="21"/>
        </w:rPr>
      </w:pPr>
      <w:r>
        <w:rPr>
          <w:sz w:val="21"/>
        </w:rPr>
        <w:t>【详解】（1）支撑架对滑轨的压力等于重力，即</w:t>
      </w:r>
      <w:r>
        <w:object>
          <v:shape id="Object 171" o:spid="_x0000_i1223" type="#_x0000_t75" alt="eqIdaad6af5fc63f5d98f81cd30b20927923" style="width:247.24pt;height:17.8pt" o:ole="" o:preferrelative="t" filled="f" stroked="f">
            <v:stroke joinstyle="miter"/>
            <v:imagedata r:id="rId352" o:title="eqIdaad6af5fc63f5d98f81cd30b20927923"/>
            <v:path o:extrusionok="f"/>
            <o:lock v:ext="edit" aspectratio="t"/>
          </v:shape>
          <o:OLEObject Type="Embed" ProgID="Equation.DSMT4" ShapeID="Object 171" DrawAspect="Content" ObjectID="_1234568060" r:id="rId353"/>
        </w:object>
      </w:r>
      <w:r>
        <w:rPr>
          <w:sz w:val="21"/>
        </w:rPr>
        <w:t xml:space="preserve"> </w:t>
      </w:r>
    </w:p>
    <w:p>
      <w:pPr>
        <w:shd w:val="clear" w:color="auto" w:fill="F2F2F2"/>
        <w:spacing w:line="360" w:lineRule="auto"/>
        <w:jc w:val="left"/>
        <w:textAlignment w:val="center"/>
        <w:rPr>
          <w:sz w:val="21"/>
        </w:rPr>
      </w:pPr>
      <w:r>
        <w:rPr>
          <w:sz w:val="21"/>
        </w:rPr>
        <w:t>根据压强公式</w:t>
      </w:r>
      <w:r>
        <w:object>
          <v:shape id="Object 172" o:spid="_x0000_i1224" type="#_x0000_t75" alt="eqIde512e223efc50cd873f7d5b0e9896c8e" style="width:36.92pt;height:32.37pt" o:ole="" o:preferrelative="t" filled="f" stroked="f">
            <v:stroke joinstyle="miter"/>
            <v:imagedata r:id="rId354" o:title="eqIde512e223efc50cd873f7d5b0e9896c8e"/>
            <v:path o:extrusionok="f"/>
            <o:lock v:ext="edit" aspectratio="t"/>
          </v:shape>
          <o:OLEObject Type="Embed" ProgID="Equation.DSMT4" ShapeID="Object 172" DrawAspect="Content" ObjectID="_1234568061" r:id="rId355"/>
        </w:object>
      </w:r>
      <w:r>
        <w:rPr>
          <w:sz w:val="21"/>
        </w:rPr>
        <w:t>可知，支撑架对滑轨的压强</w:t>
      </w:r>
      <w:r>
        <w:object>
          <v:shape id="Object 173" o:spid="_x0000_i1225" type="#_x0000_t75" alt="eqIda137e91701740fbf4702baee6cc00b3c" style="width:142.56pt;height:29pt" o:ole="" o:preferrelative="t" filled="f" stroked="f">
            <v:stroke joinstyle="miter"/>
            <v:imagedata r:id="rId356" o:title="eqIda137e91701740fbf4702baee6cc00b3c"/>
            <v:path o:extrusionok="f"/>
            <o:lock v:ext="edit" aspectratio="t"/>
          </v:shape>
          <o:OLEObject Type="Embed" ProgID="Equation.DSMT4" ShapeID="Object 173" DrawAspect="Content" ObjectID="_1234568062" r:id="rId357"/>
        </w:object>
      </w:r>
    </w:p>
    <w:p>
      <w:pPr>
        <w:shd w:val="clear" w:color="auto" w:fill="F2F2F2"/>
        <w:spacing w:line="360" w:lineRule="auto"/>
        <w:jc w:val="left"/>
        <w:textAlignment w:val="center"/>
        <w:rPr>
          <w:sz w:val="21"/>
        </w:rPr>
      </w:pPr>
      <w:r>
        <w:rPr>
          <w:sz w:val="21"/>
        </w:rPr>
        <w:t>（2）由于在装载过程中半潜船甲板始终保持水平且与码头的地面相平，即半潜船排开海水的体积不变，则半潜船在整个过程中所受浮力不变，又由于半潜船处于漂浮状态，有</w:t>
      </w:r>
      <w:r>
        <w:object>
          <v:shape id="Object 174" o:spid="_x0000_i1226" type="#_x0000_t75" alt="eqId54b0268f6c1077eaad56299eedab3d1f" style="width:37.8pt;height:16.56pt" o:ole="" o:preferrelative="t" filled="f" stroked="f">
            <v:stroke joinstyle="miter"/>
            <v:imagedata r:id="rId358" o:title="eqId54b0268f6c1077eaad56299eedab3d1f"/>
            <v:path o:extrusionok="f"/>
            <o:lock v:ext="edit" aspectratio="t"/>
          </v:shape>
          <o:OLEObject Type="Embed" ProgID="Equation.DSMT4" ShapeID="Object 174" DrawAspect="Content" ObjectID="_1234568063" r:id="rId359"/>
        </w:object>
      </w:r>
    </w:p>
    <w:p>
      <w:pPr>
        <w:shd w:val="clear" w:color="auto" w:fill="F2F2F2"/>
        <w:spacing w:line="360" w:lineRule="auto"/>
        <w:jc w:val="left"/>
        <w:textAlignment w:val="center"/>
        <w:rPr>
          <w:sz w:val="21"/>
        </w:rPr>
      </w:pPr>
      <w:r>
        <w:rPr>
          <w:sz w:val="21"/>
        </w:rPr>
        <w:t>故船的总重力</w:t>
      </w:r>
      <w:r>
        <w:rPr>
          <w:rFonts w:ascii="Times New Roman" w:eastAsia="Times New Roman" w:hAnsi="Times New Roman" w:cs="Times New Roman"/>
          <w:i/>
          <w:sz w:val="21"/>
        </w:rPr>
        <w:t>G</w:t>
      </w:r>
      <w:r>
        <w:rPr>
          <w:rFonts w:ascii="宋体" w:eastAsia="宋体" w:hAnsi="宋体" w:cs="宋体"/>
          <w:i/>
          <w:sz w:val="21"/>
          <w:vertAlign w:val="subscript"/>
        </w:rPr>
        <w:t>总</w:t>
      </w:r>
      <w:r>
        <w:rPr>
          <w:sz w:val="21"/>
        </w:rPr>
        <w:t>保持不变，即船排出海水的重力</w:t>
      </w:r>
      <w:r>
        <w:rPr>
          <w:rFonts w:ascii="Times New Roman" w:eastAsia="Times New Roman" w:hAnsi="Times New Roman" w:cs="Times New Roman"/>
          <w:i/>
          <w:sz w:val="21"/>
        </w:rPr>
        <w:t>G</w:t>
      </w:r>
      <w:r>
        <w:rPr>
          <w:rFonts w:ascii="宋体" w:eastAsia="宋体" w:hAnsi="宋体" w:cs="宋体"/>
          <w:i/>
          <w:sz w:val="21"/>
          <w:vertAlign w:val="subscript"/>
        </w:rPr>
        <w:t>排</w:t>
      </w:r>
      <w:r>
        <w:rPr>
          <w:sz w:val="21"/>
        </w:rPr>
        <w:t>等于上部组块的重力</w:t>
      </w:r>
      <w:r>
        <w:rPr>
          <w:rFonts w:ascii="Times New Roman" w:eastAsia="Times New Roman" w:hAnsi="Times New Roman" w:cs="Times New Roman"/>
          <w:i/>
          <w:sz w:val="21"/>
        </w:rPr>
        <w:t>G</w:t>
      </w:r>
      <w:r>
        <w:rPr>
          <w:rFonts w:ascii="宋体" w:eastAsia="宋体" w:hAnsi="宋体" w:cs="宋体"/>
          <w:i/>
          <w:sz w:val="21"/>
          <w:vertAlign w:val="subscript"/>
        </w:rPr>
        <w:t>组块</w:t>
      </w:r>
      <w:r>
        <w:rPr>
          <w:sz w:val="21"/>
        </w:rPr>
        <w:t>，排开水的质量等于上部组块的质量，则排开海水的质量为</w:t>
      </w:r>
      <w:r>
        <w:object>
          <v:shape id="Object 175" o:spid="_x0000_i1227" type="#_x0000_t75" alt="eqId3c92de1325b0051b9463f73ee64e139a" style="width:193.6pt;height:31.04pt" o:ole="" o:preferrelative="t" filled="f" stroked="f">
            <v:stroke joinstyle="miter"/>
            <v:imagedata r:id="rId360" o:title="eqId3c92de1325b0051b9463f73ee64e139a"/>
            <v:path o:extrusionok="f"/>
            <o:lock v:ext="edit" aspectratio="t"/>
          </v:shape>
          <o:OLEObject Type="Embed" ProgID="Equation.DSMT4" ShapeID="Object 175" DrawAspect="Content" ObjectID="_1234568064" r:id="rId361"/>
        </w:object>
      </w:r>
    </w:p>
    <w:p>
      <w:pPr>
        <w:shd w:val="clear" w:color="auto" w:fill="F2F2F2"/>
        <w:spacing w:line="360" w:lineRule="auto"/>
        <w:jc w:val="left"/>
        <w:textAlignment w:val="center"/>
        <w:rPr>
          <w:sz w:val="21"/>
        </w:rPr>
      </w:pPr>
      <w:r>
        <w:rPr>
          <w:sz w:val="21"/>
        </w:rPr>
        <w:t>半潜船向外排出的海水体积</w:t>
      </w:r>
      <w:r>
        <w:object>
          <v:shape id="Object 176" o:spid="_x0000_i1228" type="#_x0000_t75" alt="eqId097ea1364149b626d8a854f4fc80a353" style="width:181.24pt;height:32.29pt" o:ole="" o:preferrelative="t" filled="f" stroked="f">
            <v:stroke joinstyle="miter"/>
            <v:imagedata r:id="rId362" o:title="eqId097ea1364149b626d8a854f4fc80a353"/>
            <v:path o:extrusionok="f"/>
            <o:lock v:ext="edit" aspectratio="t"/>
          </v:shape>
          <o:OLEObject Type="Embed" ProgID="Equation.DSMT4" ShapeID="Object 176" DrawAspect="Content" ObjectID="_1234568065" r:id="rId363"/>
        </w:object>
      </w:r>
    </w:p>
    <w:p>
      <w:pPr>
        <w:shd w:val="clear" w:color="auto" w:fill="F2F2F2"/>
        <w:spacing w:line="360" w:lineRule="auto"/>
        <w:jc w:val="left"/>
        <w:textAlignment w:val="center"/>
        <w:rPr>
          <w:sz w:val="21"/>
        </w:rPr>
      </w:pPr>
      <w:r>
        <w:rPr>
          <w:sz w:val="21"/>
        </w:rPr>
        <w:t>（3）因为</w:t>
      </w:r>
      <w:r>
        <w:object>
          <v:shape id="Object 177" o:spid="_x0000_i1229" type="#_x0000_t75" alt="eqId2d4690b1eb5eb56e2624d234d4c9c48d" style="width:64.2pt;height:12.56pt" o:ole="" o:preferrelative="t" filled="f" stroked="f">
            <v:stroke joinstyle="miter"/>
            <v:imagedata r:id="rId344" o:title="eqId2d4690b1eb5eb56e2624d234d4c9c48d"/>
            <v:path o:extrusionok="f"/>
            <o:lock v:ext="edit" aspectratio="t"/>
          </v:shape>
          <o:OLEObject Type="Embed" ProgID="Equation.DSMT4" ShapeID="Object 177" DrawAspect="Content" ObjectID="_1234568066" r:id="rId364"/>
        </w:object>
      </w:r>
      <w:r>
        <w:rPr>
          <w:sz w:val="21"/>
        </w:rPr>
        <w:t>，由图可知，</w:t>
      </w:r>
      <w:r>
        <w:object>
          <v:shape id="Object 178" o:spid="_x0000_i1230" type="#_x0000_t75" alt="eqId0cba3b323b60a1b2f3e07eaff4f6b5e5" style="width:125.8pt;height:29.64pt" o:ole="" o:preferrelative="t" filled="f" stroked="f">
            <v:stroke joinstyle="miter"/>
            <v:imagedata r:id="rId365" o:title="eqId0cba3b323b60a1b2f3e07eaff4f6b5e5"/>
            <v:path o:extrusionok="f"/>
            <o:lock v:ext="edit" aspectratio="t"/>
          </v:shape>
          <o:OLEObject Type="Embed" ProgID="Equation.DSMT4" ShapeID="Object 178" DrawAspect="Content" ObjectID="_1234568067" r:id="rId366"/>
        </w:object>
      </w:r>
    </w:p>
    <w:p>
      <w:pPr>
        <w:shd w:val="clear" w:color="auto" w:fill="F2F2F2"/>
        <w:spacing w:line="360" w:lineRule="auto"/>
        <w:jc w:val="left"/>
        <w:textAlignment w:val="center"/>
        <w:rPr>
          <w:sz w:val="21"/>
        </w:rPr>
      </w:pPr>
      <w:r>
        <w:object>
          <v:shape id="Object 179" o:spid="_x0000_i1231" type="#_x0000_t75" alt="eqId8cc3f9df1f5a80c1e312a50969a3563f" style="width:125.8pt;height:29.64pt" o:ole="" o:preferrelative="t" filled="f" stroked="f">
            <v:stroke joinstyle="miter"/>
            <v:imagedata r:id="rId367" o:title="eqId8cc3f9df1f5a80c1e312a50969a3563f"/>
            <v:path o:extrusionok="f"/>
            <o:lock v:ext="edit" aspectratio="t"/>
          </v:shape>
          <o:OLEObject Type="Embed" ProgID="Equation.DSMT4" ShapeID="Object 179" DrawAspect="Content" ObjectID="_1234568068" r:id="rId368"/>
        </w:object>
      </w:r>
    </w:p>
    <w:p>
      <w:pPr>
        <w:shd w:val="clear" w:color="auto" w:fill="F2F2F2"/>
        <w:spacing w:line="360" w:lineRule="auto"/>
        <w:jc w:val="left"/>
        <w:textAlignment w:val="center"/>
        <w:rPr>
          <w:sz w:val="21"/>
        </w:rPr>
      </w:pPr>
      <w:r>
        <w:rPr>
          <w:sz w:val="21"/>
        </w:rPr>
        <w:t>将组块看作杠杆，以</w:t>
      </w:r>
      <w:r>
        <w:rPr>
          <w:rFonts w:ascii="Times New Roman" w:eastAsia="Times New Roman" w:hAnsi="Times New Roman" w:cs="Times New Roman"/>
          <w:i/>
          <w:sz w:val="21"/>
        </w:rPr>
        <w:t>A</w:t>
      </w:r>
      <w:r>
        <w:rPr>
          <w:sz w:val="21"/>
        </w:rPr>
        <w:t>点为支点，组块</w:t>
      </w:r>
      <w:r>
        <w:rPr>
          <w:rFonts w:ascii="Times New Roman" w:eastAsia="Times New Roman" w:hAnsi="Times New Roman" w:cs="Times New Roman"/>
          <w:i/>
          <w:sz w:val="21"/>
        </w:rPr>
        <w:t>C</w:t>
      </w:r>
      <w:r>
        <w:rPr>
          <w:sz w:val="21"/>
        </w:rPr>
        <w:t>点受到导管架的支持力为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C</w:t>
      </w:r>
      <w:r>
        <w:rPr>
          <w:sz w:val="21"/>
        </w:rPr>
        <w:t>，根据杠杆的平衡条件得</w:t>
      </w:r>
      <w:r>
        <w:object>
          <v:shape id="Object 180" o:spid="_x0000_i1232" type="#_x0000_t75" alt="eqId8d15bbd4e5889344e287430af2fb0b52" style="width:89.76pt;height:16.51pt" o:ole="" o:preferrelative="t" filled="f" stroked="f">
            <v:stroke joinstyle="miter"/>
            <v:imagedata r:id="rId369" o:title="eqId8d15bbd4e5889344e287430af2fb0b52"/>
            <v:path o:extrusionok="f"/>
            <o:lock v:ext="edit" aspectratio="t"/>
          </v:shape>
          <o:OLEObject Type="Embed" ProgID="Equation.DSMT4" ShapeID="Object 180" DrawAspect="Content" ObjectID="_1234568069" r:id="rId370"/>
        </w:object>
      </w:r>
    </w:p>
    <w:p>
      <w:pPr>
        <w:shd w:val="clear" w:color="auto" w:fill="F2F2F2"/>
        <w:spacing w:line="360" w:lineRule="auto"/>
        <w:jc w:val="left"/>
        <w:textAlignment w:val="center"/>
        <w:rPr>
          <w:sz w:val="21"/>
        </w:rPr>
      </w:pPr>
      <w:r>
        <w:rPr>
          <w:sz w:val="21"/>
        </w:rPr>
        <w:t>则组块</w:t>
      </w:r>
      <w:r>
        <w:rPr>
          <w:rFonts w:ascii="Times New Roman" w:eastAsia="Times New Roman" w:hAnsi="Times New Roman" w:cs="Times New Roman"/>
          <w:i/>
          <w:sz w:val="21"/>
        </w:rPr>
        <w:t>C</w:t>
      </w:r>
      <w:r>
        <w:rPr>
          <w:sz w:val="21"/>
        </w:rPr>
        <w:t>点受到导管架的支持力为</w:t>
      </w:r>
      <w:r>
        <w:object>
          <v:shape id="Object 181" o:spid="_x0000_i1233" type="#_x0000_t75" alt="eqId2420827c4be434e2af10788fc719494f" style="width:195.36pt;height:29.71pt" o:ole="" o:preferrelative="t" filled="f" stroked="f">
            <v:stroke joinstyle="miter"/>
            <v:imagedata r:id="rId371" o:title="eqId2420827c4be434e2af10788fc719494f"/>
            <v:path o:extrusionok="f"/>
            <o:lock v:ext="edit" aspectratio="t"/>
          </v:shape>
          <o:OLEObject Type="Embed" ProgID="Equation.DSMT4" ShapeID="Object 181" DrawAspect="Content" ObjectID="_1234568070" r:id="rId372"/>
        </w:object>
      </w:r>
    </w:p>
    <w:p>
      <w:pPr>
        <w:shd w:val="clear" w:color="auto" w:fill="F2F2F2"/>
        <w:spacing w:line="360" w:lineRule="auto"/>
        <w:jc w:val="left"/>
        <w:textAlignment w:val="center"/>
        <w:rPr>
          <w:sz w:val="21"/>
        </w:rPr>
      </w:pPr>
      <w:r>
        <w:rPr>
          <w:sz w:val="21"/>
        </w:rPr>
        <w:t>以</w:t>
      </w:r>
      <w:r>
        <w:rPr>
          <w:rFonts w:ascii="Times New Roman" w:eastAsia="Times New Roman" w:hAnsi="Times New Roman" w:cs="Times New Roman"/>
          <w:i/>
          <w:sz w:val="21"/>
        </w:rPr>
        <w:t>C</w:t>
      </w:r>
      <w:r>
        <w:rPr>
          <w:sz w:val="21"/>
        </w:rPr>
        <w:t>点为支点，组块</w:t>
      </w:r>
      <w:r>
        <w:rPr>
          <w:rFonts w:ascii="Times New Roman" w:eastAsia="Times New Roman" w:hAnsi="Times New Roman" w:cs="Times New Roman"/>
          <w:i/>
          <w:sz w:val="21"/>
        </w:rPr>
        <w:t>A</w:t>
      </w:r>
      <w:r>
        <w:rPr>
          <w:sz w:val="21"/>
        </w:rPr>
        <w:t>点受到导管架的支持力为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，根据杠杆的平衡条件得：</w:t>
      </w:r>
      <w:r>
        <w:object>
          <v:shape id="Object 182" o:spid="_x0000_i1234" type="#_x0000_t75" alt="eqId37a5249fdb3e29727d8bd1025b44b562" style="width:90.6pt;height:16.51pt" o:ole="" o:preferrelative="t" filled="f" stroked="f">
            <v:stroke joinstyle="miter"/>
            <v:imagedata r:id="rId373" o:title="eqId37a5249fdb3e29727d8bd1025b44b562"/>
            <v:path o:extrusionok="f"/>
            <o:lock v:ext="edit" aspectratio="t"/>
          </v:shape>
          <o:OLEObject Type="Embed" ProgID="Equation.DSMT4" ShapeID="Object 182" DrawAspect="Content" ObjectID="_1234568071" r:id="rId374"/>
        </w:object>
      </w:r>
    </w:p>
    <w:p>
      <w:pPr>
        <w:shd w:val="clear" w:color="auto" w:fill="F2F2F2"/>
        <w:spacing w:line="360" w:lineRule="auto"/>
        <w:jc w:val="left"/>
        <w:textAlignment w:val="center"/>
        <w:rPr>
          <w:sz w:val="21"/>
        </w:rPr>
      </w:pPr>
      <w:r>
        <w:rPr>
          <w:sz w:val="21"/>
        </w:rPr>
        <w:t>组块</w:t>
      </w:r>
      <w:r>
        <w:rPr>
          <w:rFonts w:ascii="Times New Roman" w:eastAsia="Times New Roman" w:hAnsi="Times New Roman" w:cs="Times New Roman"/>
          <w:i/>
          <w:sz w:val="21"/>
        </w:rPr>
        <w:t>A</w:t>
      </w:r>
      <w:r>
        <w:rPr>
          <w:sz w:val="21"/>
        </w:rPr>
        <w:t>点受到导管架的支持力为</w:t>
      </w:r>
      <w:r>
        <w:object>
          <v:shape id="Object 183" o:spid="_x0000_i1235" type="#_x0000_t75" alt="eqId66575a6bf96eea19170d5191d94ca7df" style="width:195.36pt;height:29.71pt" o:ole="" o:preferrelative="t" filled="f" stroked="f">
            <v:stroke joinstyle="miter"/>
            <v:imagedata r:id="rId375" o:title="eqId66575a6bf96eea19170d5191d94ca7df"/>
            <v:path o:extrusionok="f"/>
            <o:lock v:ext="edit" aspectratio="t"/>
          </v:shape>
          <o:OLEObject Type="Embed" ProgID="Equation.DSMT4" ShapeID="Object 183" DrawAspect="Content" ObjectID="_1234568072" r:id="rId376"/>
        </w:object>
      </w:r>
    </w:p>
    <w:p>
      <w:pPr>
        <w:shd w:val="clear" w:color="auto" w:fill="F2F2F2"/>
        <w:spacing w:line="360" w:lineRule="auto"/>
        <w:jc w:val="left"/>
        <w:textAlignment w:val="center"/>
        <w:rPr>
          <w:sz w:val="21"/>
        </w:rPr>
      </w:pPr>
      <w:r>
        <w:rPr>
          <w:sz w:val="21"/>
        </w:rPr>
        <w:t>则两侧导管架对组块支持力的差值</w:t>
      </w:r>
      <w:r>
        <w:object>
          <v:shape id="Object 184" o:spid="_x0000_i1236" type="#_x0000_t75" alt="eqId8fcf66943a62c005ae3767ddc5cc4305" style="width:213.8pt;height:16.51pt" o:ole="" o:preferrelative="t" filled="f" stroked="f">
            <v:stroke joinstyle="miter"/>
            <v:imagedata r:id="rId377" o:title="eqId8fcf66943a62c005ae3767ddc5cc4305"/>
            <v:path o:extrusionok="f"/>
            <o:lock v:ext="edit" aspectratio="t"/>
          </v:shape>
          <o:OLEObject Type="Embed" ProgID="Equation.DSMT4" ShapeID="Object 184" DrawAspect="Content" ObjectID="_1234568073" r:id="rId378"/>
        </w:object>
      </w:r>
    </w:p>
    <w:p>
      <w:pPr>
        <w:rPr>
          <w:rFonts w:ascii="宋体" w:hAnsi="宋体" w:hint="eastAsia"/>
          <w:b/>
          <w:szCs w:val="21"/>
        </w:rPr>
      </w:pPr>
    </w:p>
    <w:p>
      <w:pPr>
        <w:rPr>
          <w:rFonts w:ascii="宋体" w:hAnsi="宋体"/>
          <w:b/>
          <w:szCs w:val="21"/>
        </w:rPr>
      </w:pPr>
      <w:r>
        <w:rPr>
          <w:rFonts w:ascii="宋体" w:hAnsi="宋体" w:hint="eastAsia"/>
          <w:b/>
          <w:szCs w:val="21"/>
        </w:rPr>
        <w:t>六、综合能力题:本大题共3小题，第21小题7分，第22、23小题各6分，共19分</w:t>
      </w:r>
    </w:p>
    <w:p>
      <w:pPr>
        <w:shd w:val="clear" w:color="auto" w:fill="auto"/>
        <w:spacing w:line="360" w:lineRule="auto"/>
        <w:jc w:val="left"/>
        <w:textAlignment w:val="center"/>
        <w:rPr>
          <w:sz w:val="21"/>
        </w:rPr>
      </w:pPr>
      <w:r>
        <w:rPr>
          <w:sz w:val="21"/>
        </w:rPr>
        <w:t>21．斜拉桥是一种常见的桥梁结构。图</w:t>
      </w:r>
      <w:r>
        <w:rPr>
          <w:rFonts w:ascii="Times New Roman" w:eastAsia="Times New Roman" w:hAnsi="Times New Roman" w:cs="Times New Roman"/>
          <w:i/>
          <w:sz w:val="21"/>
        </w:rPr>
        <w:t>a</w:t>
      </w:r>
      <w:r>
        <w:rPr>
          <w:sz w:val="21"/>
        </w:rPr>
        <w:t>所示的斜拉桥，可逐步简化成图</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的模型；</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237" type="#_x0000_t75" alt="@@@e0870c22-ae01-4eb2-8e90-86c53ca84cd5" style="width:350.25pt;height:106.5pt" o:preferrelative="t" filled="f" stroked="f">
            <v:fill o:detectmouseclick="t"/>
            <v:imagedata r:id="rId379" o:title="@@@e0870c22-ae01-4eb2-8e90-86c53ca84cd5"/>
            <v:path o:extrusionok="f"/>
            <o:lock v:ext="edit" aspectratio="t"/>
          </v:shape>
        </w:pict>
      </w:r>
    </w:p>
    <w:p>
      <w:pPr>
        <w:shd w:val="clear" w:color="auto" w:fill="auto"/>
        <w:spacing w:line="360" w:lineRule="auto"/>
        <w:jc w:val="left"/>
        <w:textAlignment w:val="center"/>
        <w:rPr>
          <w:sz w:val="21"/>
        </w:rPr>
      </w:pPr>
      <w:r>
        <w:rPr>
          <w:sz w:val="21"/>
        </w:rPr>
        <w:t>(1)以</w:t>
      </w:r>
      <w:r>
        <w:rPr>
          <w:rFonts w:ascii="Times New Roman" w:eastAsia="Times New Roman" w:hAnsi="Times New Roman" w:cs="Times New Roman"/>
          <w:i/>
          <w:sz w:val="21"/>
        </w:rPr>
        <w:t>O</w:t>
      </w:r>
      <w:r>
        <w:rPr>
          <w:sz w:val="21"/>
        </w:rPr>
        <w:t>点为支点，在图</w:t>
      </w:r>
      <w:r>
        <w:rPr>
          <w:rFonts w:ascii="Times New Roman" w:eastAsia="Times New Roman" w:hAnsi="Times New Roman" w:cs="Times New Roman"/>
          <w:i/>
          <w:sz w:val="21"/>
        </w:rPr>
        <w:t>d</w:t>
      </w:r>
      <w:r>
        <w:rPr>
          <w:sz w:val="21"/>
        </w:rPr>
        <w:t>中作出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w:t>
      </w:r>
      <w:r>
        <w:rPr>
          <w:sz w:val="21"/>
        </w:rPr>
        <w:t>；</w:t>
      </w:r>
    </w:p>
    <w:p>
      <w:pPr>
        <w:shd w:val="clear" w:color="auto" w:fill="auto"/>
        <w:spacing w:line="360" w:lineRule="auto"/>
        <w:jc w:val="left"/>
        <w:textAlignment w:val="center"/>
        <w:rPr>
          <w:sz w:val="21"/>
        </w:rPr>
      </w:pPr>
      <w:r>
        <w:rPr>
          <w:sz w:val="21"/>
        </w:rPr>
        <w:t>(2)为了减小钢索对桥的拉力，可适当</w:t>
      </w:r>
      <w:r>
        <w:rPr>
          <w:rFonts w:ascii="Times New Roman" w:eastAsia="Times New Roman" w:hAnsi="Times New Roman" w:cs="Times New Roman"/>
          <w:b w:val="0"/>
          <w:sz w:val="21"/>
        </w:rPr>
        <w:t>________</w:t>
      </w:r>
      <w:r>
        <w:rPr>
          <w:sz w:val="21"/>
        </w:rPr>
        <w:t>（选填“升高”或“降低”）钢索悬挂点在桥塔上的高度，理由是：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(3)如图是造桥时使用的某种塔式起重机吊臂一侧的滑轮组，某次匀速起吊3000N物体时，上升10m，用时15s，此时滑轮组的机械效率是80%，则所做有用功是</w:t>
      </w:r>
      <w:r>
        <w:rPr>
          <w:rFonts w:ascii="Times New Roman" w:eastAsia="Times New Roman" w:hAnsi="Times New Roman" w:cs="Times New Roman"/>
          <w:b w:val="0"/>
          <w:sz w:val="21"/>
        </w:rPr>
        <w:t>________</w:t>
      </w:r>
      <w:r>
        <w:rPr>
          <w:sz w:val="21"/>
        </w:rPr>
        <w:t>J，拉力</w:t>
      </w:r>
      <w:r>
        <w:rPr>
          <w:rFonts w:ascii="Times New Roman" w:eastAsia="Times New Roman" w:hAnsi="Times New Roman" w:cs="Times New Roman"/>
          <w:i/>
          <w:sz w:val="21"/>
        </w:rPr>
        <w:t>F</w:t>
      </w:r>
      <w:r>
        <w:rPr>
          <w:sz w:val="21"/>
        </w:rPr>
        <w:t>的功率是</w:t>
      </w:r>
      <w:r>
        <w:rPr>
          <w:rFonts w:ascii="Times New Roman" w:eastAsia="Times New Roman" w:hAnsi="Times New Roman" w:cs="Times New Roman"/>
          <w:b w:val="0"/>
          <w:sz w:val="21"/>
        </w:rPr>
        <w:t>_______</w:t>
      </w:r>
      <w:r>
        <w:rPr>
          <w:sz w:val="21"/>
        </w:rPr>
        <w:t>W。</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238" type="#_x0000_t75" alt="@@@6996c9e1-76a2-4138-a07c-243a1b20afdb" style="width:55.5pt;height:105.75pt" o:preferrelative="t" filled="f" stroked="f">
            <v:fill o:detectmouseclick="t"/>
            <v:imagedata r:id="rId380" o:title="@@@6996c9e1-76a2-4138-a07c-243a1b20afdb"/>
            <v:path o:extrusionok="f"/>
            <o:lock v:ext="edit" aspectratio="t"/>
          </v:shape>
        </w:pic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063" o:spid="_x0000_i1239" type="#_x0000_t75" alt="@@@5507837f-6df3-4aa1-b597-07376122ce3a" style="width:69pt;height:107.25pt" o:preferrelative="t" filled="f" stroked="f">
            <v:fill o:detectmouseclick="t"/>
            <v:imagedata r:id="rId381" o:title="@@@5507837f-6df3-4aa1-b597-07376122ce3a"/>
            <v:path o:extrusionok="f"/>
            <o:lock v:ext="edit" aspectratio="t"/>
          </v:shape>
        </w:pict>
      </w:r>
    </w:p>
    <w:p>
      <w:pPr>
        <w:shd w:val="clear" w:color="auto" w:fill="F2F2F2"/>
        <w:spacing w:line="360" w:lineRule="auto"/>
        <w:jc w:val="left"/>
        <w:textAlignment w:val="center"/>
        <w:rPr>
          <w:sz w:val="21"/>
        </w:rPr>
      </w:pPr>
      <w:r>
        <w:rPr>
          <w:sz w:val="21"/>
        </w:rPr>
        <w:t>(2)     升高     见详解</w:t>
      </w:r>
    </w:p>
    <w:p>
      <w:pPr>
        <w:shd w:val="clear" w:color="auto" w:fill="F2F2F2"/>
        <w:spacing w:line="360" w:lineRule="auto"/>
        <w:jc w:val="left"/>
        <w:textAlignment w:val="center"/>
        <w:rPr>
          <w:sz w:val="21"/>
        </w:rPr>
      </w:pPr>
      <w:r>
        <w:rPr>
          <w:sz w:val="21"/>
        </w:rPr>
        <w:t xml:space="preserve">(3)     </w:t>
      </w:r>
      <w:r>
        <w:object>
          <v:shape id="Object 185" o:spid="_x0000_i1240" type="#_x0000_t75" alt="eqIdbf026afff0708094caf62b06145fdc30" style="width:29pt;height:14.1pt" o:ole="" o:preferrelative="t" filled="f" stroked="f">
            <v:stroke joinstyle="miter"/>
            <v:imagedata r:id="rId382" o:title="eqIdbf026afff0708094caf62b06145fdc30"/>
            <v:path o:extrusionok="f"/>
            <o:lock v:ext="edit" aspectratio="t"/>
          </v:shape>
          <o:OLEObject Type="Embed" ProgID="Equation.DSMT4" ShapeID="Object 185" DrawAspect="Content" ObjectID="_1234568074" r:id="rId383"/>
        </w:object>
      </w:r>
      <w:r>
        <w:rPr>
          <w:sz w:val="21"/>
        </w:rPr>
        <w:t xml:space="preserve">     </w:t>
      </w:r>
      <w:r>
        <w:object>
          <v:shape id="Object 186" o:spid="_x0000_i1241" type="#_x0000_t75" alt="eqIdcb95a616be6abf106fde525cd8320317" style="width:36.92pt;height:14.36pt" o:ole="" o:preferrelative="t" filled="f" stroked="f">
            <v:stroke joinstyle="miter"/>
            <v:imagedata r:id="rId384" o:title="eqIdcb95a616be6abf106fde525cd8320317"/>
            <v:path o:extrusionok="f"/>
            <o:lock v:ext="edit" aspectratio="t"/>
          </v:shape>
          <o:OLEObject Type="Embed" ProgID="Equation.DSMT4" ShapeID="Object 186" DrawAspect="Content" ObjectID="_1234568075" r:id="rId385"/>
        </w:object>
      </w:r>
    </w:p>
    <w:p>
      <w:pPr>
        <w:shd w:val="clear" w:color="auto" w:fill="F2F2F2"/>
        <w:spacing w:line="360" w:lineRule="auto"/>
        <w:jc w:val="left"/>
        <w:textAlignment w:val="center"/>
        <w:rPr>
          <w:sz w:val="21"/>
        </w:rPr>
      </w:pPr>
      <w:r>
        <w:rPr>
          <w:sz w:val="21"/>
        </w:rPr>
        <w:t>【详解】（1）力臂是指支点到力的作用线的距离，所以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的力臂即为支点</w:t>
      </w:r>
      <w:r>
        <w:rPr>
          <w:rFonts w:ascii="Times New Roman" w:eastAsia="Times New Roman" w:hAnsi="Times New Roman" w:cs="Times New Roman"/>
          <w:i/>
          <w:sz w:val="21"/>
        </w:rPr>
        <w:t>O</w:t>
      </w:r>
      <w:r>
        <w:rPr>
          <w:sz w:val="21"/>
        </w:rPr>
        <w:t>到</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作用线的距离，即从点</w:t>
      </w:r>
      <w:r>
        <w:rPr>
          <w:rFonts w:ascii="Times New Roman" w:eastAsia="Times New Roman" w:hAnsi="Times New Roman" w:cs="Times New Roman"/>
          <w:i/>
          <w:sz w:val="21"/>
        </w:rPr>
        <w:t>O</w:t>
      </w:r>
      <w:r>
        <w:rPr>
          <w:sz w:val="21"/>
        </w:rPr>
        <w:t>向</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所在的直线作垂线，得到的垂线段即为力臂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，要标出垂直符号。如图所示：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242" type="#_x0000_t75" alt="@@@9b752fe3-2aef-4209-a826-a29624e0530e" style="width:69.75pt;height:108.75pt" o:preferrelative="t" filled="f" stroked="f">
            <v:fill o:detectmouseclick="t"/>
            <v:imagedata r:id="rId381" o:title="@@@9b752fe3-2aef-4209-a826-a29624e0530e"/>
            <v:path o:extrusionok="f"/>
            <o:lock v:ext="edit" aspectratio="t"/>
          </v:shape>
        </w:pict>
      </w:r>
    </w:p>
    <w:p>
      <w:pPr>
        <w:shd w:val="clear" w:color="auto" w:fill="F2F2F2"/>
        <w:spacing w:line="360" w:lineRule="auto"/>
        <w:jc w:val="left"/>
        <w:textAlignment w:val="center"/>
        <w:rPr>
          <w:sz w:val="21"/>
        </w:rPr>
      </w:pPr>
      <w:r>
        <w:rPr>
          <w:sz w:val="21"/>
        </w:rPr>
        <w:t>（2）[1][2]根据杠杆平衡条件</w:t>
      </w:r>
      <w:r>
        <w:object>
          <v:shape id="Object 187" o:spid="_x0000_i1243" type="#_x0000_t75" alt="eqId010d0407b6a9237ba19bf9a5a5b4cccb" style="width:43.12pt;height:16.66pt" o:ole="" o:preferrelative="t" filled="f" stroked="f">
            <v:stroke joinstyle="miter"/>
            <v:imagedata r:id="rId386" o:title="eqId010d0407b6a9237ba19bf9a5a5b4cccb"/>
            <v:path o:extrusionok="f"/>
            <o:lock v:ext="edit" aspectratio="t"/>
          </v:shape>
          <o:OLEObject Type="Embed" ProgID="Equation.DSMT4" ShapeID="Object 187" DrawAspect="Content" ObjectID="_1234568076" r:id="rId387"/>
        </w:object>
      </w:r>
      <w:r>
        <w:rPr>
          <w:sz w:val="21"/>
        </w:rPr>
        <w:t>，在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(桥及桥上物体重力，可看作阻力)和</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(阻力臂)不变时，升高钢索悬挂点在桥塔上的高度，会使</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增大，那么钢索对桥的拉力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就会减小。</w:t>
      </w:r>
    </w:p>
    <w:p>
      <w:pPr>
        <w:shd w:val="clear" w:color="auto" w:fill="F2F2F2"/>
        <w:spacing w:line="360" w:lineRule="auto"/>
        <w:jc w:val="left"/>
        <w:textAlignment w:val="center"/>
        <w:rPr>
          <w:sz w:val="21"/>
        </w:rPr>
      </w:pPr>
      <w:r>
        <w:rPr>
          <w:sz w:val="21"/>
        </w:rPr>
        <w:t>（3）[1]根据</w:t>
      </w:r>
      <w:r>
        <w:object>
          <v:shape id="Object 188" o:spid="_x0000_i1244" type="#_x0000_t75" alt="eqIdd680be8aed08faf32a07c0d6905d2771" style="width:34.23pt;height:12.07pt" o:ole="" o:preferrelative="t" filled="f" stroked="f">
            <v:stroke joinstyle="miter"/>
            <v:imagedata r:id="rId388" o:title="eqIdd680be8aed08faf32a07c0d6905d2771"/>
            <v:path o:extrusionok="f"/>
            <o:lock v:ext="edit" aspectratio="t"/>
          </v:shape>
          <o:OLEObject Type="Embed" ProgID="Equation.DSMT4" ShapeID="Object 188" DrawAspect="Content" ObjectID="_1234568077" r:id="rId389"/>
        </w:object>
      </w:r>
      <w:r>
        <w:rPr>
          <w:sz w:val="21"/>
        </w:rPr>
        <w:t>可得，起重机所做有用功为</w:t>
      </w:r>
      <w:r>
        <w:object>
          <v:shape id="Object 189" o:spid="_x0000_i1245" type="#_x0000_t75" alt="eqId65eb68f892c237f9c8024c2e24e5af83" style="width:145.2pt;height:17.6pt" o:ole="" o:preferrelative="t" filled="f" stroked="f">
            <v:stroke joinstyle="miter"/>
            <v:imagedata r:id="rId390" o:title="eqId65eb68f892c237f9c8024c2e24e5af83"/>
            <v:path o:extrusionok="f"/>
            <o:lock v:ext="edit" aspectratio="t"/>
          </v:shape>
          <o:OLEObject Type="Embed" ProgID="Equation.DSMT4" ShapeID="Object 189" DrawAspect="Content" ObjectID="_1234568078" r:id="rId391"/>
        </w:object>
      </w:r>
    </w:p>
    <w:p>
      <w:pPr>
        <w:shd w:val="clear" w:color="auto" w:fill="F2F2F2"/>
        <w:spacing w:line="360" w:lineRule="auto"/>
        <w:jc w:val="left"/>
        <w:textAlignment w:val="center"/>
        <w:rPr>
          <w:sz w:val="21"/>
        </w:rPr>
      </w:pPr>
      <w:r>
        <w:rPr>
          <w:sz w:val="21"/>
        </w:rPr>
        <w:t>[2]由</w:t>
      </w:r>
      <w:r>
        <w:object>
          <v:shape id="Object 190" o:spid="_x0000_i1246" type="#_x0000_t75" alt="eqIda37d636f2104026e0526970248764254" style="width:36.04pt;height:31.85pt" o:ole="" o:preferrelative="t" filled="f" stroked="f">
            <v:stroke joinstyle="miter"/>
            <v:imagedata r:id="rId392" o:title="eqIda37d636f2104026e0526970248764254"/>
            <v:path o:extrusionok="f"/>
            <o:lock v:ext="edit" aspectratio="t"/>
          </v:shape>
          <o:OLEObject Type="Embed" ProgID="Equation.DSMT4" ShapeID="Object 190" DrawAspect="Content" ObjectID="_1234568079" r:id="rId393"/>
        </w:object>
      </w:r>
      <w:r>
        <w:rPr>
          <w:sz w:val="21"/>
        </w:rPr>
        <w:t>得，拉力</w:t>
      </w:r>
      <w:r>
        <w:rPr>
          <w:rFonts w:ascii="Times New Roman" w:eastAsia="Times New Roman" w:hAnsi="Times New Roman" w:cs="Times New Roman"/>
          <w:i/>
          <w:sz w:val="21"/>
        </w:rPr>
        <w:t>F</w:t>
      </w:r>
      <w:r>
        <w:rPr>
          <w:sz w:val="21"/>
        </w:rPr>
        <w:t>做功</w:t>
      </w:r>
      <w:r>
        <w:object>
          <v:shape id="Object 191" o:spid="_x0000_i1247" type="#_x0000_t75" alt="eqId6bebd23bc60b0c6a25f0f789579f2f48" style="width:138.95pt;height:30.97pt" o:ole="" o:preferrelative="t" filled="f" stroked="f">
            <v:stroke joinstyle="miter"/>
            <v:imagedata r:id="rId394" o:title="eqId6bebd23bc60b0c6a25f0f789579f2f48"/>
            <v:path o:extrusionok="f"/>
            <o:lock v:ext="edit" aspectratio="t"/>
          </v:shape>
          <o:OLEObject Type="Embed" ProgID="Equation.DSMT4" ShapeID="Object 191" DrawAspect="Content" ObjectID="_1234568080" r:id="rId395"/>
        </w:object>
      </w:r>
    </w:p>
    <w:p>
      <w:pPr>
        <w:shd w:val="clear" w:color="auto" w:fill="F2F2F2"/>
        <w:spacing w:line="360" w:lineRule="auto"/>
        <w:jc w:val="left"/>
        <w:textAlignment w:val="center"/>
        <w:rPr>
          <w:sz w:val="21"/>
        </w:rPr>
      </w:pPr>
      <w:r>
        <w:rPr>
          <w:sz w:val="21"/>
        </w:rPr>
        <w:t>则拉力</w:t>
      </w:r>
      <w:r>
        <w:rPr>
          <w:rFonts w:ascii="Times New Roman" w:eastAsia="Times New Roman" w:hAnsi="Times New Roman" w:cs="Times New Roman"/>
          <w:i/>
          <w:sz w:val="21"/>
        </w:rPr>
        <w:t>F</w:t>
      </w:r>
      <w:r>
        <w:rPr>
          <w:sz w:val="21"/>
        </w:rPr>
        <w:t>的功率</w:t>
      </w:r>
      <w:r>
        <w:object>
          <v:shape id="Object 192" o:spid="_x0000_i1248" type="#_x0000_t75" alt="eqId6db4eff4f797af4fe8adf88ba55e333a" style="width:147.8pt;height:29pt" o:ole="" o:preferrelative="t" filled="f" stroked="f">
            <v:stroke joinstyle="miter"/>
            <v:imagedata r:id="rId396" o:title="eqId6db4eff4f797af4fe8adf88ba55e333a"/>
            <v:path o:extrusionok="f"/>
            <o:lock v:ext="edit" aspectratio="t"/>
          </v:shape>
          <o:OLEObject Type="Embed" ProgID="Equation.DSMT4" ShapeID="Object 192" DrawAspect="Content" ObjectID="_1234568081" r:id="rId397"/>
        </w:object>
      </w:r>
    </w:p>
    <w:p>
      <w:pPr>
        <w:shd w:val="clear" w:color="auto" w:fill="auto"/>
        <w:spacing w:line="360" w:lineRule="auto"/>
        <w:jc w:val="left"/>
        <w:textAlignment w:val="center"/>
        <w:rPr>
          <w:sz w:val="21"/>
        </w:rPr>
      </w:pPr>
      <w:r>
        <w:rPr>
          <w:sz w:val="21"/>
        </w:rPr>
        <w:t>22．简单机械在我国古代被广泛应用于生活和生产中，如杠杆、滑轮、轮轴等。（</w:t>
      </w:r>
      <w:r>
        <w:rPr>
          <w:rFonts w:ascii="Times New Roman" w:eastAsia="Times New Roman" w:hAnsi="Times New Roman" w:cs="Times New Roman"/>
          <w:i/>
          <w:sz w:val="21"/>
        </w:rPr>
        <w:t>g</w:t>
      </w:r>
      <w:r>
        <w:rPr>
          <w:sz w:val="21"/>
        </w:rPr>
        <w:t>取</w:t>
      </w:r>
      <w:r>
        <w:object>
          <v:shape id="Object 193" o:spid="_x0000_i1249" type="#_x0000_t75" alt="eqId5dab27e5641de875a5863a9e8856011b" style="width:38.72pt;height:14.31pt" o:ole="" o:preferrelative="t" filled="f" stroked="f">
            <v:stroke joinstyle="miter"/>
            <v:imagedata r:id="rId398" o:title="eqId5dab27e5641de875a5863a9e8856011b"/>
            <v:path o:extrusionok="f"/>
            <o:lock v:ext="edit" aspectratio="t"/>
          </v:shape>
          <o:OLEObject Type="Embed" ProgID="Equation.DSMT4" ShapeID="Object 193" DrawAspect="Content" ObjectID="_1234568082" r:id="rId399"/>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250" type="#_x0000_t75" alt="@@@dbc9b06d-0693-48b2-8714-ea06363227ef" style="width:415.45pt;height:140.35pt" o:preferrelative="t" filled="f" stroked="f">
            <v:fill o:detectmouseclick="t"/>
            <v:imagedata r:id="rId400" o:title="@@@dbc9b06d-0693-48b2-8714-ea06363227ef"/>
            <v:path o:extrusionok="f"/>
            <o:lock v:ext="edit" aspectratio="t"/>
          </v:shape>
        </w:pict>
      </w:r>
    </w:p>
    <w:p>
      <w:pPr>
        <w:shd w:val="clear" w:color="auto" w:fill="auto"/>
        <w:spacing w:line="360" w:lineRule="auto"/>
        <w:jc w:val="left"/>
        <w:textAlignment w:val="center"/>
        <w:rPr>
          <w:sz w:val="21"/>
        </w:rPr>
      </w:pPr>
      <w:r>
        <w:rPr>
          <w:sz w:val="21"/>
        </w:rPr>
        <w:t>(1)我国古代劳动人民提升重物常用到滑轮组。图甲、乙所示的用两个相同的滑轮组成的不同的滑轮组，若用它们分别将同一物体匀速提升到相同的高度，不计绳重及摩擦，则绳子自由端的拉力大小关系为</w:t>
      </w:r>
      <w:r>
        <w:object>
          <v:shape id="Object 194" o:spid="_x0000_i1251" type="#_x0000_t75" alt="eqIdfada26ca38429e07be9cbadf41464ac1" style="width:14.05pt;height:15.6pt" o:ole="" o:preferrelative="t" filled="f" stroked="f">
            <v:stroke joinstyle="miter"/>
            <v:imagedata r:id="rId401" o:title="eqIdfada26ca38429e07be9cbadf41464ac1"/>
            <v:path o:extrusionok="f"/>
            <o:lock v:ext="edit" aspectratio="t"/>
          </v:shape>
          <o:OLEObject Type="Embed" ProgID="Equation.DSMT4" ShapeID="Object 194" DrawAspect="Content" ObjectID="_1234568083" r:id="rId402"/>
        </w:object>
      </w:r>
      <w:r>
        <w:rPr>
          <w:rFonts w:ascii="Times New Roman" w:eastAsia="Times New Roman" w:hAnsi="Times New Roman" w:cs="Times New Roman"/>
          <w:b w:val="0"/>
          <w:sz w:val="21"/>
        </w:rPr>
        <w:t>________</w:t>
      </w:r>
      <w:r>
        <w:rPr>
          <w:sz w:val="21"/>
        </w:rPr>
        <w:t>（选填“＞”“＜”或“=”）</w:t>
      </w:r>
      <w:r>
        <w:object>
          <v:shape id="Object 195" o:spid="_x0000_i1252" type="#_x0000_t75" alt="eqId830211daa0f561ef00fb58f1af22c9db" style="width:14.95pt;height:16.01pt" o:ole="" o:preferrelative="t" filled="f" stroked="f">
            <v:stroke joinstyle="miter"/>
            <v:imagedata r:id="rId403" o:title="eqId830211daa0f561ef00fb58f1af22c9db"/>
            <v:path o:extrusionok="f"/>
            <o:lock v:ext="edit" aspectratio="t"/>
          </v:shape>
          <o:OLEObject Type="Embed" ProgID="Equation.DSMT4" ShapeID="Object 195" DrawAspect="Content" ObjectID="_1234568084" r:id="rId404"/>
        </w:object>
      </w:r>
      <w:r>
        <w:rPr>
          <w:sz w:val="21"/>
        </w:rPr>
        <w:t>。</w:t>
      </w:r>
    </w:p>
    <w:p>
      <w:pPr>
        <w:shd w:val="clear" w:color="auto" w:fill="auto"/>
        <w:spacing w:line="360" w:lineRule="auto"/>
        <w:jc w:val="left"/>
        <w:textAlignment w:val="center"/>
        <w:rPr>
          <w:sz w:val="21"/>
        </w:rPr>
      </w:pPr>
      <w:r>
        <w:rPr>
          <w:sz w:val="21"/>
        </w:rPr>
        <w:t>(2)图丙所示的是我国古人使用绞车和滑轮吊起石材时的情境，其简化结构图如图丁所示，绞盘横杆长度</w:t>
      </w:r>
      <w:r>
        <w:rPr>
          <w:rFonts w:ascii="Times New Roman" w:eastAsia="Times New Roman" w:hAnsi="Times New Roman" w:cs="Times New Roman"/>
          <w:i/>
          <w:sz w:val="21"/>
        </w:rPr>
        <w:t>L</w:t>
      </w:r>
      <w:r>
        <w:rPr>
          <w:sz w:val="21"/>
        </w:rPr>
        <w:t>与滚轴直径</w:t>
      </w:r>
      <w:r>
        <w:rPr>
          <w:rFonts w:ascii="Times New Roman" w:eastAsia="Times New Roman" w:hAnsi="Times New Roman" w:cs="Times New Roman"/>
          <w:i/>
          <w:sz w:val="21"/>
        </w:rPr>
        <w:t>d</w:t>
      </w:r>
      <w:r>
        <w:rPr>
          <w:sz w:val="21"/>
        </w:rPr>
        <w:t>之比为</w:t>
      </w:r>
      <w:r>
        <w:object>
          <v:shape id="Object 196" o:spid="_x0000_i1253" type="#_x0000_t75" alt="eqId320896d1b4b9217d9ba527604ac35d3d" style="width:17.53pt;height:12.36pt" o:ole="" o:preferrelative="t" filled="f" stroked="f">
            <v:stroke joinstyle="miter"/>
            <v:imagedata r:id="rId405" o:title="eqId320896d1b4b9217d9ba527604ac35d3d"/>
            <v:path o:extrusionok="f"/>
            <o:lock v:ext="edit" aspectratio="t"/>
          </v:shape>
          <o:OLEObject Type="Embed" ProgID="Equation.DSMT4" ShapeID="Object 196" DrawAspect="Content" ObjectID="_1234568085" r:id="rId406"/>
        </w:object>
      </w:r>
      <w:r>
        <w:rPr>
          <w:sz w:val="21"/>
        </w:rPr>
        <w:t>，吊框的重力为100N，不计绳重和机械间的所有摩擦。</w:t>
      </w:r>
    </w:p>
    <w:p>
      <w:pPr>
        <w:shd w:val="clear" w:color="auto" w:fill="auto"/>
        <w:spacing w:line="360" w:lineRule="auto"/>
        <w:jc w:val="left"/>
        <w:textAlignment w:val="center"/>
        <w:rPr>
          <w:sz w:val="21"/>
        </w:rPr>
      </w:pPr>
      <w:r>
        <w:rPr>
          <w:sz w:val="21"/>
        </w:rPr>
        <w:t>①绞车可以看作</w:t>
      </w:r>
      <w:r>
        <w:rPr>
          <w:rFonts w:ascii="Times New Roman" w:eastAsia="Times New Roman" w:hAnsi="Times New Roman" w:cs="Times New Roman"/>
          <w:b w:val="0"/>
          <w:sz w:val="21"/>
        </w:rPr>
        <w:t>________</w:t>
      </w:r>
      <w:r>
        <w:rPr>
          <w:sz w:val="21"/>
        </w:rPr>
        <w:t>（选填“轮轴”或“滑轮”），滑轮</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的作用是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②若一名工匠用绞车匀速提升大理石板，工匠的推力为100N，则大理石板的重力为</w:t>
      </w:r>
      <w:r>
        <w:rPr>
          <w:rFonts w:ascii="Times New Roman" w:eastAsia="Times New Roman" w:hAnsi="Times New Roman" w:cs="Times New Roman"/>
          <w:b w:val="0"/>
          <w:sz w:val="21"/>
        </w:rPr>
        <w:t>________</w:t>
      </w:r>
      <w:r>
        <w:rPr>
          <w:sz w:val="21"/>
        </w:rPr>
        <w:t>N。</w:t>
      </w:r>
    </w:p>
    <w:p>
      <w:pPr>
        <w:shd w:val="clear" w:color="auto" w:fill="F2F2F2"/>
        <w:spacing w:line="360" w:lineRule="auto"/>
        <w:jc w:val="left"/>
        <w:textAlignment w:val="center"/>
        <w:rPr>
          <w:sz w:val="21"/>
        </w:rPr>
      </w:pPr>
      <w:r>
        <w:rPr>
          <w:sz w:val="21"/>
        </w:rPr>
        <w:t>【答案】(1)＞</w:t>
      </w:r>
    </w:p>
    <w:p>
      <w:pPr>
        <w:shd w:val="clear" w:color="auto" w:fill="F2F2F2"/>
        <w:spacing w:line="360" w:lineRule="auto"/>
        <w:jc w:val="left"/>
        <w:textAlignment w:val="center"/>
        <w:rPr>
          <w:sz w:val="21"/>
        </w:rPr>
      </w:pPr>
      <w:r>
        <w:rPr>
          <w:sz w:val="21"/>
        </w:rPr>
        <w:t>(2)     轮轴     改变力的方向     300</w:t>
      </w:r>
    </w:p>
    <w:p>
      <w:pPr>
        <w:shd w:val="clear" w:color="auto" w:fill="F2F2F2"/>
        <w:spacing w:line="360" w:lineRule="auto"/>
        <w:jc w:val="left"/>
        <w:textAlignment w:val="center"/>
        <w:rPr>
          <w:sz w:val="21"/>
        </w:rPr>
      </w:pPr>
      <w:r>
        <w:rPr>
          <w:sz w:val="21"/>
        </w:rPr>
        <w:t>【详解】（1）图甲中滑轮组的动滑轮绕2段绳，图乙中滑轮组的动滑轮绕3段绳，将同一物体匀速提升相同高度，不计绳重及摩擦，由</w:t>
      </w:r>
      <w:r>
        <w:object>
          <v:shape id="Object 197" o:spid="_x0000_i1254" type="#_x0000_t75" alt="eqIdd0a9b401274170c2097f9efe9903d2be" style="width:69.43pt;height:27.11pt" o:ole="" o:preferrelative="t" filled="f" stroked="f">
            <v:stroke joinstyle="miter"/>
            <v:imagedata r:id="rId407" o:title="eqIdd0a9b401274170c2097f9efe9903d2be"/>
            <v:path o:extrusionok="f"/>
            <o:lock v:ext="edit" aspectratio="t"/>
          </v:shape>
          <o:OLEObject Type="Embed" ProgID="Equation.DSMT4" ShapeID="Object 197" DrawAspect="Content" ObjectID="_1234568086" r:id="rId408"/>
        </w:object>
      </w:r>
      <w:r>
        <w:rPr>
          <w:sz w:val="21"/>
        </w:rPr>
        <w:t>可知绳子自由端拉力</w:t>
      </w:r>
      <w:r>
        <w:object>
          <v:shape id="Object 198" o:spid="_x0000_i1255" type="#_x0000_t75" alt="eqId06ef2f80a070fd9b9661f8ef29192fc9" style="width:36.92pt;height:15.8pt" o:ole="" o:preferrelative="t" filled="f" stroked="f">
            <v:stroke joinstyle="miter"/>
            <v:imagedata r:id="rId409" o:title="eqId06ef2f80a070fd9b9661f8ef29192fc9"/>
            <v:path o:extrusionok="f"/>
            <o:lock v:ext="edit" aspectratio="t"/>
          </v:shape>
          <o:OLEObject Type="Embed" ProgID="Equation.DSMT4" ShapeID="Object 198" DrawAspect="Content" ObjectID="_1234568087" r:id="rId410"/>
        </w:object>
      </w:r>
      <w:r>
        <w:rPr>
          <w:sz w:val="21"/>
        </w:rPr>
        <w:t>。</w:t>
      </w:r>
    </w:p>
    <w:p>
      <w:pPr>
        <w:shd w:val="clear" w:color="auto" w:fill="F2F2F2"/>
        <w:spacing w:line="360" w:lineRule="auto"/>
        <w:jc w:val="left"/>
        <w:textAlignment w:val="center"/>
        <w:rPr>
          <w:rFonts w:ascii="Times New Roman" w:eastAsia="Times New Roman" w:hAnsi="Times New Roman" w:cs="Times New Roman"/>
          <w:i/>
          <w:sz w:val="21"/>
        </w:rPr>
      </w:pPr>
      <w:r>
        <w:rPr>
          <w:sz w:val="21"/>
        </w:rPr>
        <w:t>（2）[1][2]由图可知通过转动绞盘使绳子绕到滚轴，从而拉起物体，绞盘相对于轮，滚轴相对于轴，所以绞车可以看作轮轴；滑轮</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为定滑轮，其作用是改变力的方向。</w:t>
      </w:r>
    </w:p>
    <w:p>
      <w:pPr>
        <w:shd w:val="clear" w:color="auto" w:fill="F2F2F2"/>
        <w:spacing w:line="360" w:lineRule="auto"/>
        <w:jc w:val="left"/>
        <w:textAlignment w:val="center"/>
        <w:rPr>
          <w:sz w:val="21"/>
        </w:rPr>
      </w:pPr>
      <w:r>
        <w:rPr>
          <w:sz w:val="21"/>
        </w:rPr>
        <w:t>[3]轮轴的本质是“连续转动的杠杆”，其力臂关系为：动力臂是轮的半径，即</w:t>
      </w:r>
      <w:r>
        <w:object>
          <v:shape id="Object 199" o:spid="_x0000_i1256" type="#_x0000_t75" alt="eqIdf0562b7722a4397f1ea0ab1718482551" style="width:18.46pt;height:27.02pt" o:ole="" o:preferrelative="t" filled="f" stroked="f">
            <v:stroke joinstyle="miter"/>
            <v:imagedata r:id="rId411" o:title="eqIdf0562b7722a4397f1ea0ab1718482551"/>
            <v:path o:extrusionok="f"/>
            <o:lock v:ext="edit" aspectratio="t"/>
          </v:shape>
          <o:OLEObject Type="Embed" ProgID="Equation.DSMT4" ShapeID="Object 199" DrawAspect="Content" ObjectID="_1234568088" r:id="rId412"/>
        </w:object>
      </w:r>
      <w:r>
        <w:rPr>
          <w:sz w:val="21"/>
        </w:rPr>
        <w:t>；阻力臂是轴的半径，即</w:t>
      </w:r>
      <w:r>
        <w:object>
          <v:shape id="Object 200" o:spid="_x0000_i1257" type="#_x0000_t75" alt="eqId54554ecca2dc2f0b6da9f210882af728" style="width:18.46pt;height:27.02pt" o:ole="" o:preferrelative="t" filled="f" stroked="f">
            <v:stroke joinstyle="miter"/>
            <v:imagedata r:id="rId413" o:title="eqId54554ecca2dc2f0b6da9f210882af728"/>
            <v:path o:extrusionok="f"/>
            <o:lock v:ext="edit" aspectratio="t"/>
          </v:shape>
          <o:OLEObject Type="Embed" ProgID="Equation.DSMT4" ShapeID="Object 200" DrawAspect="Content" ObjectID="_1234568089" r:id="rId414"/>
        </w:object>
      </w:r>
      <w:r>
        <w:rPr>
          <w:sz w:val="21"/>
        </w:rPr>
        <w:t>。根据杠杆平衡条件得</w:t>
      </w:r>
      <w:r>
        <w:object>
          <v:shape id="Object 201" o:spid="_x0000_i1258" type="#_x0000_t75" alt="eqIdb462426dd9c1e98fe50a5208ab82d3a4" style="width:81.8pt;height:27.11pt" o:ole="" o:preferrelative="t" filled="f" stroked="f">
            <v:stroke joinstyle="miter"/>
            <v:imagedata r:id="rId415" o:title="eqIdb462426dd9c1e98fe50a5208ab82d3a4"/>
            <v:path o:extrusionok="f"/>
            <o:lock v:ext="edit" aspectratio="t"/>
          </v:shape>
          <o:OLEObject Type="Embed" ProgID="Equation.DSMT4" ShapeID="Object 201" DrawAspect="Content" ObjectID="_1234568090" r:id="rId416"/>
        </w:object>
      </w:r>
      <w:r>
        <w:rPr>
          <w:sz w:val="21"/>
        </w:rPr>
        <w:t>已知，</w:t>
      </w:r>
      <w:r>
        <w:object>
          <v:shape id="Object 202" o:spid="_x0000_i1259" type="#_x0000_t75" alt="eqId315896067362cc84e7311494485822d5" style="width:43.96pt;height:12.46pt" o:ole="" o:preferrelative="t" filled="f" stroked="f">
            <v:stroke joinstyle="miter"/>
            <v:imagedata r:id="rId417" o:title="eqId315896067362cc84e7311494485822d5"/>
            <v:path o:extrusionok="f"/>
            <o:lock v:ext="edit" aspectratio="t"/>
          </v:shape>
          <o:OLEObject Type="Embed" ProgID="Equation.DSMT4" ShapeID="Object 202" DrawAspect="Content" ObjectID="_1234568091" r:id="rId418"/>
        </w:object>
      </w:r>
      <w:r>
        <w:rPr>
          <w:sz w:val="21"/>
        </w:rPr>
        <w:t>，</w:t>
      </w:r>
      <w:r>
        <w:object>
          <v:shape id="Object 203" o:spid="_x0000_i1260" type="#_x0000_t75" alt="eqId1ac98b1a92b52434bdbce45a92e8d838" style="width:47.52pt;height:12.5pt" o:ole="" o:preferrelative="t" filled="f" stroked="f">
            <v:stroke joinstyle="miter"/>
            <v:imagedata r:id="rId419" o:title="eqId1ac98b1a92b52434bdbce45a92e8d838"/>
            <v:path o:extrusionok="f"/>
            <o:lock v:ext="edit" aspectratio="t"/>
          </v:shape>
          <o:OLEObject Type="Embed" ProgID="Equation.DSMT4" ShapeID="Object 203" DrawAspect="Content" ObjectID="_1234568092" r:id="rId420"/>
        </w:object>
      </w:r>
      <w:r>
        <w:rPr>
          <w:sz w:val="21"/>
        </w:rPr>
        <w:t>，代入数据可计算出吊起大理石和吊框的总重力为</w:t>
      </w:r>
      <w:r>
        <w:object>
          <v:shape id="Object 204" o:spid="_x0000_i1261" type="#_x0000_t75" alt="eqId8bab4222cff7b9e49bfbe41fd936984a" style="width:140.8pt;height:52.86pt" o:ole="" o:preferrelative="t" filled="f" stroked="f">
            <v:stroke joinstyle="miter"/>
            <v:imagedata r:id="rId421" o:title="eqId8bab4222cff7b9e49bfbe41fd936984a"/>
            <v:path o:extrusionok="f"/>
            <o:lock v:ext="edit" aspectratio="t"/>
          </v:shape>
          <o:OLEObject Type="Embed" ProgID="Equation.DSMT4" ShapeID="Object 204" DrawAspect="Content" ObjectID="_1234568093" r:id="rId422"/>
        </w:object>
      </w:r>
      <w:r>
        <w:rPr>
          <w:sz w:val="21"/>
        </w:rPr>
        <w:t>，因此大理石板重</w:t>
      </w:r>
      <w:r>
        <w:object>
          <v:shape id="Object 205" o:spid="_x0000_i1262" type="#_x0000_t75" alt="eqIdf3cecb8890b802236b548c43ab0459f4" style="width:155.76pt;height:16.51pt" o:ole="" o:preferrelative="t" filled="f" stroked="f">
            <v:stroke joinstyle="miter"/>
            <v:imagedata r:id="rId423" o:title="eqIdf3cecb8890b802236b548c43ab0459f4"/>
            <v:path o:extrusionok="f"/>
            <o:lock v:ext="edit" aspectratio="t"/>
          </v:shape>
          <o:OLEObject Type="Embed" ProgID="Equation.DSMT4" ShapeID="Object 205" DrawAspect="Content" ObjectID="_1234568094" r:id="rId424"/>
        </w:object>
      </w:r>
      <w:r>
        <w:rPr>
          <w:sz w:val="21"/>
        </w:rPr>
        <w:t>。</w:t>
      </w:r>
    </w:p>
    <w:p>
      <w:pPr>
        <w:shd w:val="clear" w:color="auto" w:fill="auto"/>
        <w:spacing w:line="360" w:lineRule="auto"/>
        <w:jc w:val="left"/>
        <w:textAlignment w:val="center"/>
        <w:rPr>
          <w:sz w:val="21"/>
        </w:rPr>
      </w:pPr>
      <w:r>
        <w:rPr>
          <w:sz w:val="21"/>
        </w:rPr>
        <w:t>23．跨学科实践</w:t>
      </w:r>
    </w:p>
    <w:p>
      <w:pPr>
        <w:shd w:val="clear" w:color="auto" w:fill="auto"/>
        <w:spacing w:line="360" w:lineRule="auto"/>
        <w:jc w:val="center"/>
        <w:textAlignment w:val="center"/>
        <w:rPr>
          <w:sz w:val="21"/>
        </w:rPr>
      </w:pPr>
      <w:r>
        <w:rPr>
          <w:sz w:val="21"/>
        </w:rPr>
        <w:t>人体中的杠杆</w:t>
      </w:r>
    </w:p>
    <w:p>
      <w:pPr>
        <w:shd w:val="clear" w:color="auto" w:fill="auto"/>
        <w:spacing w:line="360" w:lineRule="auto"/>
        <w:jc w:val="left"/>
        <w:textAlignment w:val="center"/>
        <w:rPr>
          <w:sz w:val="21"/>
        </w:rPr>
      </w:pPr>
      <w:r>
        <w:rPr>
          <w:sz w:val="21"/>
        </w:rPr>
        <w:t>人体的各项运动，依靠骨、关节和肌肉协同配合完成，本质属于杠杆运动。合理科学的运动是保障身体健康的关键，因此选择高效、科学、健康的运动方式，愈发受到人们重视。</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263" type="#_x0000_t75" alt="@@@330da4ea-4ea7-4684-8a47-6ef1d4781651" style="width:349.5pt;height:87pt" o:preferrelative="t" filled="f" stroked="f">
            <v:fill o:detectmouseclick="t"/>
            <v:imagedata r:id="rId425" o:title="@@@330da4ea-4ea7-4684-8a47-6ef1d4781651"/>
            <v:path o:extrusionok="f"/>
            <o:lock v:ext="edit" aspectratio="t"/>
          </v:shape>
        </w:pict>
      </w:r>
    </w:p>
    <w:p>
      <w:pPr>
        <w:shd w:val="clear" w:color="auto" w:fill="auto"/>
        <w:spacing w:line="360" w:lineRule="auto"/>
        <w:jc w:val="left"/>
        <w:textAlignment w:val="center"/>
        <w:rPr>
          <w:sz w:val="21"/>
        </w:rPr>
      </w:pPr>
      <w:r>
        <w:rPr>
          <w:sz w:val="21"/>
        </w:rPr>
        <w:t>(1)同学们低头时，支点在颈椎</w:t>
      </w:r>
      <w:r>
        <w:rPr>
          <w:rFonts w:ascii="Times New Roman" w:eastAsia="Times New Roman" w:hAnsi="Times New Roman" w:cs="Times New Roman"/>
          <w:i/>
          <w:sz w:val="21"/>
        </w:rPr>
        <w:t>O</w:t>
      </w:r>
      <w:r>
        <w:rPr>
          <w:sz w:val="21"/>
        </w:rPr>
        <w:t>点，颈部肌肉的拉力为动力，脖子与头部的重力为阻力，如图1所示在低头过程中，阻力臂</w:t>
      </w:r>
      <w:r>
        <w:rPr>
          <w:rFonts w:ascii="Times New Roman" w:eastAsia="Times New Roman" w:hAnsi="Times New Roman" w:cs="Times New Roman"/>
          <w:b w:val="0"/>
          <w:sz w:val="21"/>
        </w:rPr>
        <w:t>________</w:t>
      </w:r>
      <w:r>
        <w:rPr>
          <w:sz w:val="21"/>
        </w:rPr>
        <w:t>（选填“增大”或“减小”），使动力</w:t>
      </w:r>
      <w:r>
        <w:rPr>
          <w:rFonts w:ascii="Times New Roman" w:eastAsia="Times New Roman" w:hAnsi="Times New Roman" w:cs="Times New Roman"/>
          <w:b w:val="0"/>
          <w:sz w:val="21"/>
        </w:rPr>
        <w:t>________</w:t>
      </w:r>
      <w:r>
        <w:rPr>
          <w:sz w:val="21"/>
        </w:rPr>
        <w:t>（选填“增大”或“减小”），因此长时间低头会引发颈椎疼痛。</w:t>
      </w:r>
    </w:p>
    <w:p>
      <w:pPr>
        <w:shd w:val="clear" w:color="auto" w:fill="auto"/>
        <w:spacing w:line="360" w:lineRule="auto"/>
        <w:jc w:val="left"/>
        <w:textAlignment w:val="center"/>
        <w:rPr>
          <w:sz w:val="21"/>
        </w:rPr>
      </w:pPr>
      <w:r>
        <w:rPr>
          <w:sz w:val="21"/>
        </w:rPr>
        <w:t>(2)某科学小组为研究低头角度和脖颈所受的力有什么具体关系，利用如图2装置进行了探究：以圆盘模拟颈椎转动，利用拉力传感器拉着圆盘，模拟颈部肌肉对颈椎的拉力，利用刻度尺模拟头部，在刻度尺中央悬挂钩码，模拟头颅重力，用量角器显示低头角度，采集数据如下：</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433"/>
        <w:gridCol w:w="1316"/>
        <w:gridCol w:w="1394"/>
        <w:gridCol w:w="1394"/>
        <w:gridCol w:w="1394"/>
        <w:gridCol w:w="139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低头角度</w:t>
            </w:r>
            <w:r>
              <w:object>
                <v:shape id="Object 206" o:spid="_x0000_i1264" type="#_x0000_t75" alt="eqIdc24095e409b025db711f14be783a406c" style="width:8.77pt;height:12.38pt" o:ole="" o:preferrelative="t" filled="f" stroked="f">
                  <v:stroke joinstyle="miter"/>
                  <v:imagedata r:id="rId426" o:title="eqIdc24095e409b025db711f14be783a406c"/>
                  <v:path o:extrusionok="f"/>
                  <o:lock v:ext="edit" aspectratio="t"/>
                </v:shape>
                <o:OLEObject Type="Embed" ProgID="Equation.DSMT4" ShapeID="Object 206" DrawAspect="Content" ObjectID="_1234568095" r:id="rId427"/>
              </w:object>
            </w:r>
            <w:r>
              <w:rPr>
                <w:sz w:val="21"/>
              </w:rPr>
              <w:t>/°</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拉力大小</w:t>
            </w:r>
            <w:r>
              <w:rPr>
                <w:rFonts w:ascii="Times New Roman" w:eastAsia="Times New Roman" w:hAnsi="Times New Roman" w:cs="Times New Roman"/>
                <w:i/>
                <w:sz w:val="21"/>
              </w:rPr>
              <w:t>F</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2.9</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w:t>
            </w:r>
          </w:p>
        </w:tc>
      </w:tr>
    </w:tbl>
    <w:p>
      <w:pPr>
        <w:shd w:val="clear" w:color="auto" w:fill="auto"/>
        <w:spacing w:line="360" w:lineRule="auto"/>
        <w:jc w:val="left"/>
        <w:textAlignment w:val="center"/>
        <w:rPr>
          <w:sz w:val="21"/>
        </w:rPr>
      </w:pPr>
      <w:r>
        <w:rPr>
          <w:sz w:val="21"/>
        </w:rPr>
        <w:t>由此可以得出结论：颈部肌肉对颈椎拉力会随着低头角度数的增大而</w:t>
      </w:r>
      <w:r>
        <w:rPr>
          <w:rFonts w:ascii="Times New Roman" w:eastAsia="Times New Roman" w:hAnsi="Times New Roman" w:cs="Times New Roman"/>
          <w:b w:val="0"/>
          <w:sz w:val="21"/>
        </w:rPr>
        <w:t>________</w:t>
      </w:r>
      <w:r>
        <w:rPr>
          <w:sz w:val="21"/>
        </w:rPr>
        <w:t>。假设颅骨质量为5kg，头颅重心到脖颈的距离为20cm，脖颈半径为5cm，学生低头30°时肌肉的拉力大约为</w:t>
      </w:r>
      <w:r>
        <w:rPr>
          <w:rFonts w:ascii="Times New Roman" w:eastAsia="Times New Roman" w:hAnsi="Times New Roman" w:cs="Times New Roman"/>
          <w:b w:val="0"/>
          <w:sz w:val="21"/>
        </w:rPr>
        <w:t>________</w:t>
      </w:r>
      <w:r>
        <w:rPr>
          <w:sz w:val="21"/>
        </w:rPr>
        <w:t>N。（</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(3)很多人做仰卧起坐时习惯双手抱头用力向上抬起（如图3所示）。结合上述实验结论，分析这种做法的潜在危害，并提出改进建议</w:t>
      </w:r>
      <w:r>
        <w:rPr>
          <w:rFonts w:ascii="Times New Roman" w:eastAsia="Times New Roman" w:hAnsi="Times New Roman" w:cs="Times New Roman"/>
          <w:b w:val="0"/>
          <w:sz w:val="21"/>
        </w:rPr>
        <w:t>________</w:t>
      </w:r>
      <w:r>
        <w:rPr>
          <w:sz w:val="21"/>
        </w:rPr>
        <w:t>，</w:t>
      </w:r>
      <w:r>
        <w:rPr>
          <w:rFonts w:ascii="Times New Roman" w:eastAsia="Times New Roman" w:hAnsi="Times New Roman" w:cs="Times New Roman"/>
          <w:b w:val="0"/>
          <w:sz w:val="21"/>
        </w:rPr>
        <w:t>________</w:t>
      </w:r>
      <w:r>
        <w:rPr>
          <w:sz w:val="21"/>
        </w:rPr>
        <w:t>。</w:t>
      </w:r>
    </w:p>
    <w:p>
      <w:pPr>
        <w:shd w:val="clear" w:color="auto" w:fill="F2F2F2"/>
        <w:spacing w:line="360" w:lineRule="auto"/>
        <w:jc w:val="left"/>
        <w:textAlignment w:val="center"/>
        <w:rPr>
          <w:sz w:val="21"/>
        </w:rPr>
      </w:pPr>
      <w:r>
        <w:rPr>
          <w:sz w:val="21"/>
        </w:rPr>
        <w:t>【答案】(1)     增大     增大</w:t>
      </w:r>
    </w:p>
    <w:p>
      <w:pPr>
        <w:shd w:val="clear" w:color="auto" w:fill="F2F2F2"/>
        <w:spacing w:line="360" w:lineRule="auto"/>
        <w:jc w:val="left"/>
        <w:textAlignment w:val="center"/>
        <w:rPr>
          <w:sz w:val="21"/>
        </w:rPr>
      </w:pPr>
      <w:r>
        <w:rPr>
          <w:sz w:val="21"/>
        </w:rPr>
        <w:t>(2)     增大     100</w:t>
      </w:r>
    </w:p>
    <w:p>
      <w:pPr>
        <w:shd w:val="clear" w:color="auto" w:fill="F2F2F2"/>
        <w:spacing w:line="360" w:lineRule="auto"/>
        <w:jc w:val="left"/>
        <w:textAlignment w:val="center"/>
        <w:rPr>
          <w:sz w:val="21"/>
        </w:rPr>
      </w:pPr>
      <w:r>
        <w:rPr>
          <w:sz w:val="21"/>
        </w:rPr>
        <w:t>(3)     容易造成颈部肌肉损伤     双手交叉放在胸前做仰卧起坐</w:t>
      </w:r>
    </w:p>
    <w:p>
      <w:pPr>
        <w:shd w:val="clear" w:color="auto" w:fill="F2F2F2"/>
        <w:spacing w:line="360" w:lineRule="auto"/>
        <w:jc w:val="left"/>
        <w:textAlignment w:val="center"/>
        <w:rPr>
          <w:sz w:val="21"/>
        </w:rPr>
      </w:pPr>
      <w:r>
        <w:rPr>
          <w:sz w:val="21"/>
        </w:rPr>
        <w:t>【详解】（1）同学们低头时，以颈椎</w:t>
      </w:r>
      <w:r>
        <w:object>
          <v:shape id="Object 207" o:spid="_x0000_i1265" type="#_x0000_t75" alt="eqId701f3b0e2bedfe5195443459072d798e" style="width:10.56pt;height:12.51pt" o:ole="" o:preferrelative="t" filled="f" stroked="f">
            <v:stroke joinstyle="miter"/>
            <v:imagedata r:id="rId428" o:title="eqId701f3b0e2bedfe5195443459072d798e"/>
            <v:path o:extrusionok="f"/>
            <o:lock v:ext="edit" aspectratio="t"/>
          </v:shape>
          <o:OLEObject Type="Embed" ProgID="Equation.DSMT4" ShapeID="Object 207" DrawAspect="Content" ObjectID="_1234568096" r:id="rId429"/>
        </w:object>
      </w:r>
      <w:r>
        <w:rPr>
          <w:sz w:val="21"/>
        </w:rPr>
        <w:t>点为支点，脖子与头部的重力为阻力，重力的方向竖直向下。在低头过程中，从支点</w:t>
      </w:r>
      <w:r>
        <w:object>
          <v:shape id="Object 208" o:spid="_x0000_i1266" type="#_x0000_t75" alt="eqId701f3b0e2bedfe5195443459072d798e" style="width:10.56pt;height:12.51pt" o:ole="" o:preferrelative="t" filled="f" stroked="f">
            <v:stroke joinstyle="miter"/>
            <v:imagedata r:id="rId428" o:title="eqId701f3b0e2bedfe5195443459072d798e"/>
            <v:path o:extrusionok="f"/>
            <o:lock v:ext="edit" aspectratio="t"/>
          </v:shape>
          <o:OLEObject Type="Embed" ProgID="Equation.DSMT4" ShapeID="Object 208" DrawAspect="Content" ObjectID="_1234568097" r:id="rId430"/>
        </w:object>
      </w:r>
      <w:r>
        <w:rPr>
          <w:sz w:val="21"/>
        </w:rPr>
        <w:t>到重力作用线的垂直距离（即阻力臂）增大。</w:t>
      </w:r>
    </w:p>
    <w:p>
      <w:pPr>
        <w:shd w:val="clear" w:color="auto" w:fill="F2F2F2"/>
        <w:spacing w:line="360" w:lineRule="auto"/>
        <w:jc w:val="left"/>
        <w:textAlignment w:val="center"/>
        <w:rPr>
          <w:sz w:val="21"/>
        </w:rPr>
      </w:pPr>
      <w:r>
        <w:rPr>
          <w:sz w:val="21"/>
        </w:rPr>
        <w:t>根据杠杆平衡条件</w:t>
      </w:r>
      <w:r>
        <w:object>
          <v:shape id="Object 209" o:spid="_x0000_i1267" type="#_x0000_t75" alt="eqId1eb50039c92caf2d6b18be9a6fc2bceb" style="width:44.01pt;height:13.75pt" o:ole="" o:preferrelative="t" filled="f" stroked="f">
            <v:stroke joinstyle="miter"/>
            <v:imagedata r:id="rId183" o:title="eqId1eb50039c92caf2d6b18be9a6fc2bceb"/>
            <v:path o:extrusionok="f"/>
            <o:lock v:ext="edit" aspectratio="t"/>
          </v:shape>
          <o:OLEObject Type="Embed" ProgID="Equation.DSMT4" ShapeID="Object 209" DrawAspect="Content" ObjectID="_1234568098" r:id="rId431"/>
        </w:object>
      </w:r>
      <w:r>
        <w:rPr>
          <w:sz w:val="21"/>
        </w:rPr>
        <w:t>，阻力</w:t>
      </w:r>
      <w:r>
        <w:object>
          <v:shape id="Object 210" o:spid="_x0000_i1268" type="#_x0000_t75" alt="eqIda3fb78c5f885034612c0e030b920143d" style="width:12.3pt;height:16.51pt" o:ole="" o:preferrelative="t" filled="f" stroked="f">
            <v:stroke joinstyle="miter"/>
            <v:imagedata r:id="rId269" o:title="eqIda3fb78c5f885034612c0e030b920143d"/>
            <v:path o:extrusionok="f"/>
            <o:lock v:ext="edit" aspectratio="t"/>
          </v:shape>
          <o:OLEObject Type="Embed" ProgID="Equation.DSMT4" ShapeID="Object 210" DrawAspect="Content" ObjectID="_1234568099" r:id="rId432"/>
        </w:object>
      </w:r>
      <w:r>
        <w:rPr>
          <w:sz w:val="21"/>
        </w:rPr>
        <w:t>（脖子与头部的重力）大小不变，动力臂</w:t>
      </w:r>
      <w:r>
        <w:object>
          <v:shape id="Object 211" o:spid="_x0000_i1269" type="#_x0000_t75" alt="eqId8d6e3354d96edacd29ce1eafa3680c0a" style="width:11.41pt;height:16.1pt" o:ole="" o:preferrelative="t" filled="f" stroked="f">
            <v:stroke joinstyle="miter"/>
            <v:imagedata r:id="rId433" o:title="eqId8d6e3354d96edacd29ce1eafa3680c0a"/>
            <v:path o:extrusionok="f"/>
            <o:lock v:ext="edit" aspectratio="t"/>
          </v:shape>
          <o:OLEObject Type="Embed" ProgID="Equation.DSMT4" ShapeID="Object 211" DrawAspect="Content" ObjectID="_1234568100" r:id="rId434"/>
        </w:object>
      </w:r>
      <w:r>
        <w:rPr>
          <w:sz w:val="21"/>
        </w:rPr>
        <w:t>可看作不变，阻力臂</w:t>
      </w:r>
      <w:r>
        <w:object>
          <v:shape id="Object 212" o:spid="_x0000_i1270" type="#_x0000_t75" alt="eqId538fa8dea0c1ce13fdce63e97244dea8" style="width:12.3pt;height:15.56pt" o:ole="" o:preferrelative="t" filled="f" stroked="f">
            <v:stroke joinstyle="miter"/>
            <v:imagedata r:id="rId435" o:title="eqId538fa8dea0c1ce13fdce63e97244dea8"/>
            <v:path o:extrusionok="f"/>
            <o:lock v:ext="edit" aspectratio="t"/>
          </v:shape>
          <o:OLEObject Type="Embed" ProgID="Equation.DSMT4" ShapeID="Object 212" DrawAspect="Content" ObjectID="_1234568101" r:id="rId436"/>
        </w:object>
      </w:r>
      <w:r>
        <w:rPr>
          <w:sz w:val="21"/>
        </w:rPr>
        <w:t>增大，那么动力</w:t>
      </w:r>
      <w:r>
        <w:object>
          <v:shape id="Object 213" o:spid="_x0000_i1271" type="#_x0000_t75" alt="eqIdf5076289823db419f94e9c0c8f4aafd9" style="width:11.41pt;height:15.35pt" o:ole="" o:preferrelative="t" filled="f" stroked="f">
            <v:stroke joinstyle="miter"/>
            <v:imagedata r:id="rId265" o:title="eqIdf5076289823db419f94e9c0c8f4aafd9"/>
            <v:path o:extrusionok="f"/>
            <o:lock v:ext="edit" aspectratio="t"/>
          </v:shape>
          <o:OLEObject Type="Embed" ProgID="Equation.DSMT4" ShapeID="Object 213" DrawAspect="Content" ObjectID="_1234568102" r:id="rId437"/>
        </w:object>
      </w:r>
      <w:r>
        <w:rPr>
          <w:sz w:val="21"/>
        </w:rPr>
        <w:t>增大。</w:t>
      </w:r>
    </w:p>
    <w:p>
      <w:pPr>
        <w:shd w:val="clear" w:color="auto" w:fill="F2F2F2"/>
        <w:spacing w:line="360" w:lineRule="auto"/>
        <w:jc w:val="left"/>
        <w:textAlignment w:val="center"/>
        <w:rPr>
          <w:sz w:val="21"/>
        </w:rPr>
      </w:pPr>
      <w:r>
        <w:rPr>
          <w:sz w:val="21"/>
        </w:rPr>
        <w:t>（2）观察表格数据，随着低头角度</w:t>
      </w:r>
      <w:r>
        <w:object>
          <v:shape id="Object 214" o:spid="_x0000_i1272" type="#_x0000_t75" alt="eqId2930e3d72846688f8389ab8cf178e062" style="width:8.77pt;height:11.69pt" o:ole="" o:preferrelative="t" filled="f" stroked="f">
            <v:stroke joinstyle="miter"/>
            <v:imagedata r:id="rId438" o:title="eqId2930e3d72846688f8389ab8cf178e062"/>
            <v:path o:extrusionok="f"/>
            <o:lock v:ext="edit" aspectratio="t"/>
          </v:shape>
          <o:OLEObject Type="Embed" ProgID="Equation.DSMT4" ShapeID="Object 214" DrawAspect="Content" ObjectID="_1234568103" r:id="rId439"/>
        </w:object>
      </w:r>
      <w:r>
        <w:rPr>
          <w:sz w:val="21"/>
        </w:rPr>
        <w:t>从</w:t>
      </w:r>
      <w:r>
        <w:object>
          <v:shape id="Object 215" o:spid="_x0000_i1273" type="#_x0000_t75" alt="eqIdc845b32f05ab53661026b4f48071ce2b" style="width:11.41pt;height:14.12pt" o:ole="" o:preferrelative="t" filled="f" stroked="f">
            <v:stroke joinstyle="miter"/>
            <v:imagedata r:id="rId440" o:title="eqIdc845b32f05ab53661026b4f48071ce2b"/>
            <v:path o:extrusionok="f"/>
            <o:lock v:ext="edit" aspectratio="t"/>
          </v:shape>
          <o:OLEObject Type="Embed" ProgID="Equation.DSMT4" ShapeID="Object 215" DrawAspect="Content" ObjectID="_1234568104" r:id="rId441"/>
        </w:object>
      </w:r>
      <w:r>
        <w:rPr>
          <w:sz w:val="21"/>
        </w:rPr>
        <w:t>增大到</w:t>
      </w:r>
      <w:r>
        <w:object>
          <v:shape id="Object 216" o:spid="_x0000_i1274" type="#_x0000_t75" alt="eqIdc2e76b3460b3016793d839b899fce0b8" style="width:16.69pt;height:14.05pt" o:ole="" o:preferrelative="t" filled="f" stroked="f">
            <v:stroke joinstyle="miter"/>
            <v:imagedata r:id="rId442" o:title="eqIdc2e76b3460b3016793d839b899fce0b8"/>
            <v:path o:extrusionok="f"/>
            <o:lock v:ext="edit" aspectratio="t"/>
          </v:shape>
          <o:OLEObject Type="Embed" ProgID="Equation.DSMT4" ShapeID="Object 216" DrawAspect="Content" ObjectID="_1234568105" r:id="rId443"/>
        </w:object>
      </w:r>
      <w:r>
        <w:rPr>
          <w:sz w:val="21"/>
        </w:rPr>
        <w:t>，拉力大小</w:t>
      </w:r>
      <w:r>
        <w:object>
          <v:shape id="Object 217" o:spid="_x0000_i1275" type="#_x0000_t75" alt="eqId655b6a742dbacdab5aaa298007663dd4" style="width:11.41pt;height:11.41pt" o:ole="" o:preferrelative="t" filled="f" stroked="f">
            <v:stroke joinstyle="miter"/>
            <v:imagedata r:id="rId444" o:title="eqId655b6a742dbacdab5aaa298007663dd4"/>
            <v:path o:extrusionok="f"/>
            <o:lock v:ext="edit" aspectratio="t"/>
          </v:shape>
          <o:OLEObject Type="Embed" ProgID="Equation.DSMT4" ShapeID="Object 217" DrawAspect="Content" ObjectID="_1234568106" r:id="rId445"/>
        </w:object>
      </w:r>
      <w:r>
        <w:rPr>
          <w:sz w:val="21"/>
        </w:rPr>
        <w:t>从</w:t>
      </w:r>
      <w:r>
        <w:object>
          <v:shape id="Object 218" o:spid="_x0000_i1276" type="#_x0000_t75" alt="eqIdfbd86ccf7ae9bcd17ae42f2a09c51ccb" style="width:16.71pt;height:12.71pt" o:ole="" o:preferrelative="t" filled="f" stroked="f">
            <v:stroke joinstyle="miter"/>
            <v:imagedata r:id="rId446" o:title="eqIdfbd86ccf7ae9bcd17ae42f2a09c51ccb"/>
            <v:path o:extrusionok="f"/>
            <o:lock v:ext="edit" aspectratio="t"/>
          </v:shape>
          <o:OLEObject Type="Embed" ProgID="Equation.DSMT4" ShapeID="Object 218" DrawAspect="Content" ObjectID="_1234568107" r:id="rId447"/>
        </w:object>
      </w:r>
      <w:r>
        <w:rPr>
          <w:sz w:val="21"/>
        </w:rPr>
        <w:t>增大到</w:t>
      </w:r>
      <w:r>
        <w:object>
          <v:shape id="Object 219" o:spid="_x0000_i1277" type="#_x0000_t75" alt="eqId4d018e455fb3f1be34559aed7215ae6b" style="width:24.58pt;height:12.61pt" o:ole="" o:preferrelative="t" filled="f" stroked="f">
            <v:stroke joinstyle="miter"/>
            <v:imagedata r:id="rId448" o:title="eqId4d018e455fb3f1be34559aed7215ae6b"/>
            <v:path o:extrusionok="f"/>
            <o:lock v:ext="edit" aspectratio="t"/>
          </v:shape>
          <o:OLEObject Type="Embed" ProgID="Equation.DSMT4" ShapeID="Object 219" DrawAspect="Content" ObjectID="_1234568108" r:id="rId449"/>
        </w:object>
      </w:r>
      <w:r>
        <w:rPr>
          <w:sz w:val="21"/>
        </w:rPr>
        <w:t>，所以颈部肌肉对颈椎拉力会随着低头角度的增大而增大。</w:t>
      </w:r>
    </w:p>
    <w:p>
      <w:pPr>
        <w:shd w:val="clear" w:color="auto" w:fill="F2F2F2"/>
        <w:spacing w:line="360" w:lineRule="auto"/>
        <w:jc w:val="left"/>
        <w:textAlignment w:val="center"/>
        <w:rPr>
          <w:sz w:val="21"/>
        </w:rPr>
      </w:pPr>
      <w:r>
        <w:rPr>
          <w:sz w:val="21"/>
        </w:rPr>
        <w:t>头颅重力</w:t>
      </w:r>
      <w:r>
        <w:object>
          <v:shape id="Object 220" o:spid="_x0000_i1278" type="#_x0000_t75" alt="eqId5cff0dba3c6e7769d9330403d9eeb13a" style="width:134.6pt;height:13.84pt" o:ole="" o:preferrelative="t" filled="f" stroked="f">
            <v:stroke joinstyle="miter"/>
            <v:imagedata r:id="rId450" o:title="eqId5cff0dba3c6e7769d9330403d9eeb13a"/>
            <v:path o:extrusionok="f"/>
            <o:lock v:ext="edit" aspectratio="t"/>
          </v:shape>
          <o:OLEObject Type="Embed" ProgID="Equation.DSMT4" ShapeID="Object 220" DrawAspect="Content" ObjectID="_1234568109" r:id="rId451"/>
        </w:object>
      </w:r>
    </w:p>
    <w:p>
      <w:pPr>
        <w:shd w:val="clear" w:color="auto" w:fill="F2F2F2"/>
        <w:spacing w:line="360" w:lineRule="auto"/>
        <w:jc w:val="left"/>
        <w:textAlignment w:val="center"/>
        <w:rPr>
          <w:sz w:val="21"/>
        </w:rPr>
      </w:pPr>
      <w:r>
        <w:rPr>
          <w:sz w:val="21"/>
        </w:rPr>
        <w:t>头颅重心到脖颈的距离为20cm，则阻力臂</w:t>
      </w:r>
      <w:r>
        <w:object>
          <v:shape id="Object 221" o:spid="_x0000_i1279" type="#_x0000_t75" alt="eqId80543cc1ed3e24e553e0e3b5f4c108f0" style="width:117pt;height:15.85pt" o:ole="" o:preferrelative="t" filled="f" stroked="f">
            <v:stroke joinstyle="miter"/>
            <v:imagedata r:id="rId452" o:title="eqId80543cc1ed3e24e553e0e3b5f4c108f0"/>
            <v:path o:extrusionok="f"/>
            <o:lock v:ext="edit" aspectratio="t"/>
          </v:shape>
          <o:OLEObject Type="Embed" ProgID="Equation.DSMT4" ShapeID="Object 221" DrawAspect="Content" ObjectID="_1234568110" r:id="rId453"/>
        </w:object>
      </w:r>
      <w:r>
        <w:rPr>
          <w:sz w:val="21"/>
        </w:rPr>
        <w:t>，脖颈半径</w:t>
      </w:r>
      <w:r>
        <w:object>
          <v:shape id="Object 222" o:spid="_x0000_i1280" type="#_x0000_t75" alt="eqId7d5d43fe2dd1aaa2534fe4de9a44782f" style="width:41.36pt;height:15.74pt" o:ole="" o:preferrelative="t" filled="f" stroked="f">
            <v:stroke joinstyle="miter"/>
            <v:imagedata r:id="rId454" o:title="eqId7d5d43fe2dd1aaa2534fe4de9a44782f"/>
            <v:path o:extrusionok="f"/>
            <o:lock v:ext="edit" aspectratio="t"/>
          </v:shape>
          <o:OLEObject Type="Embed" ProgID="Equation.DSMT4" ShapeID="Object 222" DrawAspect="Content" ObjectID="_1234568111" r:id="rId455"/>
        </w:object>
      </w:r>
      <w:r>
        <w:rPr>
          <w:sz w:val="21"/>
        </w:rPr>
        <w:t>（可看作动力臂），低头</w:t>
      </w:r>
      <w:r>
        <w:object>
          <v:shape id="Object 223" o:spid="_x0000_i1281" type="#_x0000_t75" alt="eqIdb9db3831e952603754003da3d3eb8b3a" style="width:15.8pt;height:13.86pt" o:ole="" o:preferrelative="t" filled="f" stroked="f">
            <v:stroke joinstyle="miter"/>
            <v:imagedata r:id="rId456" o:title="eqIdb9db3831e952603754003da3d3eb8b3a"/>
            <v:path o:extrusionok="f"/>
            <o:lock v:ext="edit" aspectratio="t"/>
          </v:shape>
          <o:OLEObject Type="Embed" ProgID="Equation.DSMT4" ShapeID="Object 223" DrawAspect="Content" ObjectID="_1234568112" r:id="rId457"/>
        </w:object>
      </w:r>
      <w:r>
        <w:rPr>
          <w:sz w:val="21"/>
        </w:rPr>
        <w:t>时，根据杠杆平衡条件</w:t>
      </w:r>
      <w:r>
        <w:object>
          <v:shape id="Object 224" o:spid="_x0000_i1282" type="#_x0000_t75" alt="eqId41d674cff836b5885f23a68e260a0415" style="width:48.4pt;height:15.9pt" o:ole="" o:preferrelative="t" filled="f" stroked="f">
            <v:stroke joinstyle="miter"/>
            <v:imagedata r:id="rId458" o:title="eqId41d674cff836b5885f23a68e260a0415"/>
            <v:path o:extrusionok="f"/>
            <o:lock v:ext="edit" aspectratio="t"/>
          </v:shape>
          <o:OLEObject Type="Embed" ProgID="Equation.DSMT4" ShapeID="Object 224" DrawAspect="Content" ObjectID="_1234568113" r:id="rId459"/>
        </w:object>
      </w:r>
      <w:r>
        <w:rPr>
          <w:sz w:val="21"/>
        </w:rPr>
        <w:t>，可得</w:t>
      </w:r>
      <w:r>
        <w:object>
          <v:shape id="Object 225" o:spid="_x0000_i1283" type="#_x0000_t75" alt="eqId5bbb8d70bb60689eb3af6c8618d38803" style="width:136.4pt;height:29.64pt" o:ole="" o:preferrelative="t" filled="f" stroked="f">
            <v:stroke joinstyle="miter"/>
            <v:imagedata r:id="rId460" o:title="eqId5bbb8d70bb60689eb3af6c8618d38803"/>
            <v:path o:extrusionok="f"/>
            <o:lock v:ext="edit" aspectratio="t"/>
          </v:shape>
          <o:OLEObject Type="Embed" ProgID="Equation.DSMT4" ShapeID="Object 225" DrawAspect="Content" ObjectID="_1234568114" r:id="rId461"/>
        </w:object>
      </w:r>
    </w:p>
    <w:p>
      <w:pPr>
        <w:shd w:val="clear" w:color="auto" w:fill="F2F2F2"/>
        <w:spacing w:line="360" w:lineRule="auto"/>
        <w:jc w:val="left"/>
        <w:textAlignment w:val="center"/>
        <w:rPr>
          <w:sz w:val="21"/>
        </w:rPr>
      </w:pPr>
      <w:r>
        <w:rPr>
          <w:sz w:val="21"/>
        </w:rPr>
        <w:t>（3）做仰卧起坐时双手抱头用力向上抬起，此时阻力臂较大，根据杠杆平衡条件，动力会增大，容易造成颈部肌肉损伤。</w:t>
      </w:r>
    </w:p>
    <w:p>
      <w:pPr>
        <w:shd w:val="clear" w:color="auto" w:fill="F2F2F2"/>
        <w:spacing w:line="360" w:lineRule="auto"/>
        <w:jc w:val="left"/>
        <w:textAlignment w:val="center"/>
        <w:rPr>
          <w:sz w:val="21"/>
        </w:rPr>
      </w:pPr>
      <w:r>
        <w:rPr>
          <w:sz w:val="21"/>
        </w:rPr>
        <w:t xml:space="preserve">改进建议：双手交叉放在胸前做仰卧起坐，这样可以减小阻力臂，从而减小所需的动力，减少损伤风险。 </w:t>
      </w:r>
    </w:p>
    <w:p>
      <w:pPr>
        <w:shd w:val="clear" w:color="auto" w:fill="F2F2F2"/>
        <w:spacing w:line="360" w:lineRule="auto"/>
        <w:jc w:val="left"/>
        <w:textAlignment w:val="center"/>
        <w:rPr>
          <w:sz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sectPr>
      <w:headerReference w:type="default" r:id="rId462"/>
      <w:footerReference w:type="default" r:id="rId463"/>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181C0A"/>
    <w:multiLevelType w:val="singleLevel"/>
    <w:tmpl w:val="AD181C0A"/>
    <w:lvl w:ilvl="0">
      <w:start w:val="4"/>
      <w:numFmt w:val="chineseCounting"/>
      <w:suff w:val="nothing"/>
      <w:lvlText w:val="%1、"/>
      <w:lvlJc w:val="left"/>
      <w:rPr>
        <w:rFonts w:hint="eastAsia"/>
      </w:rPr>
    </w:lvl>
  </w:abstractNum>
  <w:abstractNum w:abstractNumId="1">
    <w:nsid w:val="FFFFFF7C"/>
    <w:multiLevelType w:val="singleLevel"/>
    <w:tmpl w:val="FFFFFF7C"/>
    <w:lvl w:ilvl="0">
      <w:start w:val="1"/>
      <w:numFmt w:val="decimal"/>
      <w:lvlText w:val="%1."/>
      <w:lvlJc w:val="left"/>
      <w:pPr>
        <w:tabs>
          <w:tab w:val="num" w:pos="2040"/>
        </w:tabs>
        <w:ind w:left="2040" w:hanging="360"/>
      </w:pPr>
    </w:lvl>
  </w:abstractNum>
  <w:abstractNum w:abstractNumId="2">
    <w:nsid w:val="FFFFFF7D"/>
    <w:multiLevelType w:val="singleLevel"/>
    <w:tmpl w:val="FFFFFF7D"/>
    <w:lvl w:ilvl="0">
      <w:start w:val="1"/>
      <w:numFmt w:val="decimal"/>
      <w:lvlText w:val="%1."/>
      <w:lvlJc w:val="left"/>
      <w:pPr>
        <w:tabs>
          <w:tab w:val="num" w:pos="1620"/>
        </w:tabs>
        <w:ind w:left="1620" w:hanging="360"/>
      </w:pPr>
    </w:lvl>
  </w:abstractNum>
  <w:abstractNum w:abstractNumId="3">
    <w:nsid w:val="FFFFFF7E"/>
    <w:multiLevelType w:val="singleLevel"/>
    <w:tmpl w:val="FFFFFF7E"/>
    <w:lvl w:ilvl="0">
      <w:start w:val="1"/>
      <w:numFmt w:val="decimal"/>
      <w:lvlText w:val="%1."/>
      <w:lvlJc w:val="left"/>
      <w:pPr>
        <w:tabs>
          <w:tab w:val="num" w:pos="1200"/>
        </w:tabs>
        <w:ind w:left="1200" w:hanging="360"/>
      </w:pPr>
    </w:lvl>
  </w:abstractNum>
  <w:abstractNum w:abstractNumId="4">
    <w:nsid w:val="FFFFFF7F"/>
    <w:multiLevelType w:val="singleLevel"/>
    <w:tmpl w:val="FFFFFF7F"/>
    <w:lvl w:ilvl="0">
      <w:start w:val="1"/>
      <w:numFmt w:val="decimal"/>
      <w:lvlText w:val="%1."/>
      <w:lvlJc w:val="left"/>
      <w:pPr>
        <w:tabs>
          <w:tab w:val="num" w:pos="780"/>
        </w:tabs>
        <w:ind w:left="780" w:hanging="360"/>
      </w:pPr>
    </w:lvl>
  </w:abstractNum>
  <w:abstractNum w:abstractNumId="5">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FFFFFF88"/>
    <w:lvl w:ilvl="0">
      <w:start w:val="1"/>
      <w:numFmt w:val="decimal"/>
      <w:lvlText w:val="%1."/>
      <w:lvlJc w:val="left"/>
      <w:pPr>
        <w:tabs>
          <w:tab w:val="num" w:pos="360"/>
        </w:tabs>
        <w:ind w:left="360" w:hanging="360"/>
      </w:pPr>
    </w:lvl>
  </w:abstractNum>
  <w:abstractNum w:abstractNumId="10">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244A520E"/>
    <w:rsid w:val="26A00674"/>
    <w:rsid w:val="2AB100F3"/>
    <w:rsid w:val="2E333698"/>
    <w:rsid w:val="598D4786"/>
    <w:rsid w:val="5CAD185B"/>
    <w:rsid w:val="624F3CE8"/>
    <w:rsid w:val="6FDF10F7"/>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bin" /><Relationship Id="rId100" Type="http://schemas.openxmlformats.org/officeDocument/2006/relationships/oleObject" Target="embeddings/oleObject45.bin" /><Relationship Id="rId101" Type="http://schemas.openxmlformats.org/officeDocument/2006/relationships/image" Target="media/image53.wmf" /><Relationship Id="rId102" Type="http://schemas.openxmlformats.org/officeDocument/2006/relationships/oleObject" Target="embeddings/oleObject46.bin" /><Relationship Id="rId103" Type="http://schemas.openxmlformats.org/officeDocument/2006/relationships/image" Target="media/image54.wmf" /><Relationship Id="rId104" Type="http://schemas.openxmlformats.org/officeDocument/2006/relationships/oleObject" Target="embeddings/oleObject47.bin" /><Relationship Id="rId105" Type="http://schemas.openxmlformats.org/officeDocument/2006/relationships/image" Target="media/image55.wmf" /><Relationship Id="rId106" Type="http://schemas.openxmlformats.org/officeDocument/2006/relationships/oleObject" Target="embeddings/oleObject48.bin" /><Relationship Id="rId107" Type="http://schemas.openxmlformats.org/officeDocument/2006/relationships/image" Target="media/image56.wmf" /><Relationship Id="rId108" Type="http://schemas.openxmlformats.org/officeDocument/2006/relationships/oleObject" Target="embeddings/oleObject49.bin" /><Relationship Id="rId109" Type="http://schemas.openxmlformats.org/officeDocument/2006/relationships/image" Target="media/image57.png" /><Relationship Id="rId11" Type="http://schemas.openxmlformats.org/officeDocument/2006/relationships/image" Target="media/image7.wmf" /><Relationship Id="rId110" Type="http://schemas.openxmlformats.org/officeDocument/2006/relationships/image" Target="media/image58.wmf" /><Relationship Id="rId111" Type="http://schemas.openxmlformats.org/officeDocument/2006/relationships/oleObject" Target="embeddings/oleObject50.bin" /><Relationship Id="rId112" Type="http://schemas.openxmlformats.org/officeDocument/2006/relationships/image" Target="media/image59.wmf" /><Relationship Id="rId113" Type="http://schemas.openxmlformats.org/officeDocument/2006/relationships/oleObject" Target="embeddings/oleObject51.bin" /><Relationship Id="rId114" Type="http://schemas.openxmlformats.org/officeDocument/2006/relationships/image" Target="media/image60.wmf" /><Relationship Id="rId115" Type="http://schemas.openxmlformats.org/officeDocument/2006/relationships/oleObject" Target="embeddings/oleObject52.bin" /><Relationship Id="rId116" Type="http://schemas.openxmlformats.org/officeDocument/2006/relationships/image" Target="media/image61.wmf" /><Relationship Id="rId117" Type="http://schemas.openxmlformats.org/officeDocument/2006/relationships/oleObject" Target="embeddings/oleObject53.bin" /><Relationship Id="rId118" Type="http://schemas.openxmlformats.org/officeDocument/2006/relationships/image" Target="media/image62.wmf" /><Relationship Id="rId119" Type="http://schemas.openxmlformats.org/officeDocument/2006/relationships/oleObject" Target="embeddings/oleObject54.bin" /><Relationship Id="rId12" Type="http://schemas.openxmlformats.org/officeDocument/2006/relationships/oleObject" Target="embeddings/oleObject2.bin" /><Relationship Id="rId120" Type="http://schemas.openxmlformats.org/officeDocument/2006/relationships/image" Target="media/image63.wmf" /><Relationship Id="rId121" Type="http://schemas.openxmlformats.org/officeDocument/2006/relationships/oleObject" Target="embeddings/oleObject55.bin" /><Relationship Id="rId122" Type="http://schemas.openxmlformats.org/officeDocument/2006/relationships/image" Target="media/image64.wmf" /><Relationship Id="rId123" Type="http://schemas.openxmlformats.org/officeDocument/2006/relationships/oleObject" Target="embeddings/oleObject56.bin" /><Relationship Id="rId124" Type="http://schemas.openxmlformats.org/officeDocument/2006/relationships/image" Target="media/image65.wmf" /><Relationship Id="rId125" Type="http://schemas.openxmlformats.org/officeDocument/2006/relationships/oleObject" Target="embeddings/oleObject57.bin" /><Relationship Id="rId126" Type="http://schemas.openxmlformats.org/officeDocument/2006/relationships/image" Target="media/image66.wmf" /><Relationship Id="rId127" Type="http://schemas.openxmlformats.org/officeDocument/2006/relationships/oleObject" Target="embeddings/oleObject58.bin" /><Relationship Id="rId128" Type="http://schemas.openxmlformats.org/officeDocument/2006/relationships/image" Target="media/image67.wmf" /><Relationship Id="rId129" Type="http://schemas.openxmlformats.org/officeDocument/2006/relationships/oleObject" Target="embeddings/oleObject59.bin" /><Relationship Id="rId13" Type="http://schemas.openxmlformats.org/officeDocument/2006/relationships/image" Target="media/image8.wmf" /><Relationship Id="rId130" Type="http://schemas.openxmlformats.org/officeDocument/2006/relationships/image" Target="media/image68.wmf" /><Relationship Id="rId131" Type="http://schemas.openxmlformats.org/officeDocument/2006/relationships/oleObject" Target="embeddings/oleObject60.bin" /><Relationship Id="rId132" Type="http://schemas.openxmlformats.org/officeDocument/2006/relationships/image" Target="media/image69.wmf" /><Relationship Id="rId133" Type="http://schemas.openxmlformats.org/officeDocument/2006/relationships/oleObject" Target="embeddings/oleObject61.bin" /><Relationship Id="rId134" Type="http://schemas.openxmlformats.org/officeDocument/2006/relationships/image" Target="media/image70.wmf" /><Relationship Id="rId135" Type="http://schemas.openxmlformats.org/officeDocument/2006/relationships/oleObject" Target="embeddings/oleObject62.bin" /><Relationship Id="rId136" Type="http://schemas.openxmlformats.org/officeDocument/2006/relationships/image" Target="media/image71.wmf" /><Relationship Id="rId137" Type="http://schemas.openxmlformats.org/officeDocument/2006/relationships/oleObject" Target="embeddings/oleObject63.bin" /><Relationship Id="rId138" Type="http://schemas.openxmlformats.org/officeDocument/2006/relationships/image" Target="media/image72.wmf" /><Relationship Id="rId139" Type="http://schemas.openxmlformats.org/officeDocument/2006/relationships/oleObject" Target="embeddings/oleObject64.bin" /><Relationship Id="rId14" Type="http://schemas.openxmlformats.org/officeDocument/2006/relationships/oleObject" Target="embeddings/oleObject3.bin" /><Relationship Id="rId140" Type="http://schemas.openxmlformats.org/officeDocument/2006/relationships/image" Target="media/image73.wmf" /><Relationship Id="rId141" Type="http://schemas.openxmlformats.org/officeDocument/2006/relationships/oleObject" Target="embeddings/oleObject65.bin" /><Relationship Id="rId142" Type="http://schemas.openxmlformats.org/officeDocument/2006/relationships/image" Target="media/image74.wmf" /><Relationship Id="rId143" Type="http://schemas.openxmlformats.org/officeDocument/2006/relationships/oleObject" Target="embeddings/oleObject66.bin" /><Relationship Id="rId144" Type="http://schemas.openxmlformats.org/officeDocument/2006/relationships/image" Target="media/image75.png" /><Relationship Id="rId145" Type="http://schemas.openxmlformats.org/officeDocument/2006/relationships/image" Target="media/image76.wmf" /><Relationship Id="rId146" Type="http://schemas.openxmlformats.org/officeDocument/2006/relationships/oleObject" Target="embeddings/oleObject67.bin" /><Relationship Id="rId147" Type="http://schemas.openxmlformats.org/officeDocument/2006/relationships/image" Target="media/image77.wmf" /><Relationship Id="rId148" Type="http://schemas.openxmlformats.org/officeDocument/2006/relationships/oleObject" Target="embeddings/oleObject68.bin" /><Relationship Id="rId149" Type="http://schemas.openxmlformats.org/officeDocument/2006/relationships/image" Target="media/image78.wmf" /><Relationship Id="rId15" Type="http://schemas.openxmlformats.org/officeDocument/2006/relationships/image" Target="media/image9.png" /><Relationship Id="rId150" Type="http://schemas.openxmlformats.org/officeDocument/2006/relationships/oleObject" Target="embeddings/oleObject69.bin" /><Relationship Id="rId151" Type="http://schemas.openxmlformats.org/officeDocument/2006/relationships/image" Target="media/image79.wmf" /><Relationship Id="rId152" Type="http://schemas.openxmlformats.org/officeDocument/2006/relationships/oleObject" Target="embeddings/oleObject70.bin" /><Relationship Id="rId153" Type="http://schemas.openxmlformats.org/officeDocument/2006/relationships/oleObject" Target="embeddings/oleObject71.bin" /><Relationship Id="rId154" Type="http://schemas.openxmlformats.org/officeDocument/2006/relationships/oleObject" Target="embeddings/oleObject72.bin" /><Relationship Id="rId155" Type="http://schemas.openxmlformats.org/officeDocument/2006/relationships/image" Target="media/image80.wmf" /><Relationship Id="rId156" Type="http://schemas.openxmlformats.org/officeDocument/2006/relationships/oleObject" Target="embeddings/oleObject73.bin" /><Relationship Id="rId157" Type="http://schemas.openxmlformats.org/officeDocument/2006/relationships/image" Target="media/image81.png" /><Relationship Id="rId158" Type="http://schemas.openxmlformats.org/officeDocument/2006/relationships/image" Target="media/image82.png" /><Relationship Id="rId159" Type="http://schemas.openxmlformats.org/officeDocument/2006/relationships/image" Target="media/image83.wmf" /><Relationship Id="rId16" Type="http://schemas.openxmlformats.org/officeDocument/2006/relationships/oleObject" Target="embeddings/oleObject4.bin" /><Relationship Id="rId160" Type="http://schemas.openxmlformats.org/officeDocument/2006/relationships/oleObject" Target="embeddings/oleObject74.bin" /><Relationship Id="rId161" Type="http://schemas.openxmlformats.org/officeDocument/2006/relationships/image" Target="media/image84.wmf" /><Relationship Id="rId162" Type="http://schemas.openxmlformats.org/officeDocument/2006/relationships/oleObject" Target="embeddings/oleObject75.bin" /><Relationship Id="rId163" Type="http://schemas.openxmlformats.org/officeDocument/2006/relationships/image" Target="media/image85.wmf" /><Relationship Id="rId164" Type="http://schemas.openxmlformats.org/officeDocument/2006/relationships/oleObject" Target="embeddings/oleObject76.bin" /><Relationship Id="rId165" Type="http://schemas.openxmlformats.org/officeDocument/2006/relationships/image" Target="media/image86.wmf" /><Relationship Id="rId166" Type="http://schemas.openxmlformats.org/officeDocument/2006/relationships/oleObject" Target="embeddings/oleObject77.bin" /><Relationship Id="rId167" Type="http://schemas.openxmlformats.org/officeDocument/2006/relationships/image" Target="media/image87.wmf" /><Relationship Id="rId168" Type="http://schemas.openxmlformats.org/officeDocument/2006/relationships/oleObject" Target="embeddings/oleObject78.bin" /><Relationship Id="rId169" Type="http://schemas.openxmlformats.org/officeDocument/2006/relationships/image" Target="media/image88.png" /><Relationship Id="rId17" Type="http://schemas.openxmlformats.org/officeDocument/2006/relationships/oleObject" Target="embeddings/oleObject5.bin" /><Relationship Id="rId170" Type="http://schemas.openxmlformats.org/officeDocument/2006/relationships/image" Target="media/image89.wmf" /><Relationship Id="rId171" Type="http://schemas.openxmlformats.org/officeDocument/2006/relationships/oleObject" Target="embeddings/oleObject79.bin" /><Relationship Id="rId172" Type="http://schemas.openxmlformats.org/officeDocument/2006/relationships/image" Target="media/image90.wmf" /><Relationship Id="rId173" Type="http://schemas.openxmlformats.org/officeDocument/2006/relationships/oleObject" Target="embeddings/oleObject80.bin" /><Relationship Id="rId174" Type="http://schemas.openxmlformats.org/officeDocument/2006/relationships/image" Target="media/image91.wmf" /><Relationship Id="rId175" Type="http://schemas.openxmlformats.org/officeDocument/2006/relationships/oleObject" Target="embeddings/oleObject81.bin" /><Relationship Id="rId176" Type="http://schemas.openxmlformats.org/officeDocument/2006/relationships/image" Target="media/image92.wmf" /><Relationship Id="rId177" Type="http://schemas.openxmlformats.org/officeDocument/2006/relationships/oleObject" Target="embeddings/oleObject82.bin" /><Relationship Id="rId178" Type="http://schemas.openxmlformats.org/officeDocument/2006/relationships/image" Target="media/image93.wmf" /><Relationship Id="rId179" Type="http://schemas.openxmlformats.org/officeDocument/2006/relationships/oleObject" Target="embeddings/oleObject83.bin" /><Relationship Id="rId18" Type="http://schemas.openxmlformats.org/officeDocument/2006/relationships/image" Target="media/image10.wmf" /><Relationship Id="rId180" Type="http://schemas.openxmlformats.org/officeDocument/2006/relationships/image" Target="media/image94.wmf" /><Relationship Id="rId181" Type="http://schemas.openxmlformats.org/officeDocument/2006/relationships/oleObject" Target="embeddings/oleObject84.bin" /><Relationship Id="rId182" Type="http://schemas.openxmlformats.org/officeDocument/2006/relationships/image" Target="media/image95.png" /><Relationship Id="rId183" Type="http://schemas.openxmlformats.org/officeDocument/2006/relationships/image" Target="media/image96.wmf" /><Relationship Id="rId184" Type="http://schemas.openxmlformats.org/officeDocument/2006/relationships/oleObject" Target="embeddings/oleObject85.bin" /><Relationship Id="rId185" Type="http://schemas.openxmlformats.org/officeDocument/2006/relationships/image" Target="media/image97.wmf" /><Relationship Id="rId186" Type="http://schemas.openxmlformats.org/officeDocument/2006/relationships/oleObject" Target="embeddings/oleObject86.bin" /><Relationship Id="rId187" Type="http://schemas.openxmlformats.org/officeDocument/2006/relationships/image" Target="media/image98.wmf" /><Relationship Id="rId188" Type="http://schemas.openxmlformats.org/officeDocument/2006/relationships/oleObject" Target="embeddings/oleObject87.bin" /><Relationship Id="rId189" Type="http://schemas.openxmlformats.org/officeDocument/2006/relationships/image" Target="media/image99.wmf" /><Relationship Id="rId19" Type="http://schemas.openxmlformats.org/officeDocument/2006/relationships/oleObject" Target="embeddings/oleObject6.bin" /><Relationship Id="rId190" Type="http://schemas.openxmlformats.org/officeDocument/2006/relationships/oleObject" Target="embeddings/oleObject88.bin" /><Relationship Id="rId191" Type="http://schemas.openxmlformats.org/officeDocument/2006/relationships/image" Target="media/image100.wmf" /><Relationship Id="rId192" Type="http://schemas.openxmlformats.org/officeDocument/2006/relationships/oleObject" Target="embeddings/oleObject89.bin" /><Relationship Id="rId193" Type="http://schemas.openxmlformats.org/officeDocument/2006/relationships/image" Target="media/image101.wmf" /><Relationship Id="rId194" Type="http://schemas.openxmlformats.org/officeDocument/2006/relationships/oleObject" Target="embeddings/oleObject90.bin" /><Relationship Id="rId195" Type="http://schemas.openxmlformats.org/officeDocument/2006/relationships/image" Target="media/image102.wmf" /><Relationship Id="rId196" Type="http://schemas.openxmlformats.org/officeDocument/2006/relationships/oleObject" Target="embeddings/oleObject91.bin" /><Relationship Id="rId197" Type="http://schemas.openxmlformats.org/officeDocument/2006/relationships/image" Target="media/image103.wmf" /><Relationship Id="rId198" Type="http://schemas.openxmlformats.org/officeDocument/2006/relationships/oleObject" Target="embeddings/oleObject92.bin" /><Relationship Id="rId199" Type="http://schemas.openxmlformats.org/officeDocument/2006/relationships/oleObject" Target="embeddings/oleObject93.bin" /><Relationship Id="rId2" Type="http://schemas.openxmlformats.org/officeDocument/2006/relationships/webSettings" Target="webSettings.xml" /><Relationship Id="rId20" Type="http://schemas.openxmlformats.org/officeDocument/2006/relationships/image" Target="media/image11.wmf" /><Relationship Id="rId200" Type="http://schemas.openxmlformats.org/officeDocument/2006/relationships/image" Target="media/image104.wmf" /><Relationship Id="rId201" Type="http://schemas.openxmlformats.org/officeDocument/2006/relationships/oleObject" Target="embeddings/oleObject94.bin" /><Relationship Id="rId202" Type="http://schemas.openxmlformats.org/officeDocument/2006/relationships/image" Target="media/image105.wmf" /><Relationship Id="rId203" Type="http://schemas.openxmlformats.org/officeDocument/2006/relationships/oleObject" Target="embeddings/oleObject95.bin" /><Relationship Id="rId204" Type="http://schemas.openxmlformats.org/officeDocument/2006/relationships/image" Target="media/image106.wmf" /><Relationship Id="rId205" Type="http://schemas.openxmlformats.org/officeDocument/2006/relationships/oleObject" Target="embeddings/oleObject96.bin" /><Relationship Id="rId206" Type="http://schemas.openxmlformats.org/officeDocument/2006/relationships/image" Target="media/image107.wmf" /><Relationship Id="rId207" Type="http://schemas.openxmlformats.org/officeDocument/2006/relationships/oleObject" Target="embeddings/oleObject97.bin" /><Relationship Id="rId208" Type="http://schemas.openxmlformats.org/officeDocument/2006/relationships/oleObject" Target="embeddings/oleObject98.bin" /><Relationship Id="rId209" Type="http://schemas.openxmlformats.org/officeDocument/2006/relationships/image" Target="media/image108.wmf" /><Relationship Id="rId21" Type="http://schemas.openxmlformats.org/officeDocument/2006/relationships/oleObject" Target="embeddings/oleObject7.bin" /><Relationship Id="rId210" Type="http://schemas.openxmlformats.org/officeDocument/2006/relationships/oleObject" Target="embeddings/oleObject99.bin" /><Relationship Id="rId211" Type="http://schemas.openxmlformats.org/officeDocument/2006/relationships/image" Target="media/image109.wmf" /><Relationship Id="rId212" Type="http://schemas.openxmlformats.org/officeDocument/2006/relationships/oleObject" Target="embeddings/oleObject100.bin" /><Relationship Id="rId213" Type="http://schemas.openxmlformats.org/officeDocument/2006/relationships/image" Target="media/image110.wmf" /><Relationship Id="rId214" Type="http://schemas.openxmlformats.org/officeDocument/2006/relationships/oleObject" Target="embeddings/oleObject101.bin" /><Relationship Id="rId215" Type="http://schemas.openxmlformats.org/officeDocument/2006/relationships/oleObject" Target="embeddings/oleObject102.bin" /><Relationship Id="rId216" Type="http://schemas.openxmlformats.org/officeDocument/2006/relationships/image" Target="media/image111.wmf" /><Relationship Id="rId217" Type="http://schemas.openxmlformats.org/officeDocument/2006/relationships/oleObject" Target="embeddings/oleObject103.bin" /><Relationship Id="rId218" Type="http://schemas.openxmlformats.org/officeDocument/2006/relationships/image" Target="media/image112.wmf" /><Relationship Id="rId219" Type="http://schemas.openxmlformats.org/officeDocument/2006/relationships/oleObject" Target="embeddings/oleObject104.bin" /><Relationship Id="rId22" Type="http://schemas.openxmlformats.org/officeDocument/2006/relationships/image" Target="media/image12.wmf" /><Relationship Id="rId220" Type="http://schemas.openxmlformats.org/officeDocument/2006/relationships/image" Target="media/image113.wmf" /><Relationship Id="rId221" Type="http://schemas.openxmlformats.org/officeDocument/2006/relationships/oleObject" Target="embeddings/oleObject105.bin" /><Relationship Id="rId222" Type="http://schemas.openxmlformats.org/officeDocument/2006/relationships/image" Target="media/image114.png" /><Relationship Id="rId223" Type="http://schemas.openxmlformats.org/officeDocument/2006/relationships/image" Target="media/image115.wmf" /><Relationship Id="rId224" Type="http://schemas.openxmlformats.org/officeDocument/2006/relationships/oleObject" Target="embeddings/oleObject106.bin" /><Relationship Id="rId225" Type="http://schemas.openxmlformats.org/officeDocument/2006/relationships/image" Target="media/image116.wmf" /><Relationship Id="rId226" Type="http://schemas.openxmlformats.org/officeDocument/2006/relationships/oleObject" Target="embeddings/oleObject107.bin" /><Relationship Id="rId227" Type="http://schemas.openxmlformats.org/officeDocument/2006/relationships/image" Target="media/image117.wmf" /><Relationship Id="rId228" Type="http://schemas.openxmlformats.org/officeDocument/2006/relationships/oleObject" Target="embeddings/oleObject108.bin" /><Relationship Id="rId229" Type="http://schemas.openxmlformats.org/officeDocument/2006/relationships/image" Target="media/image118.wmf" /><Relationship Id="rId23" Type="http://schemas.openxmlformats.org/officeDocument/2006/relationships/oleObject" Target="embeddings/oleObject8.bin" /><Relationship Id="rId230" Type="http://schemas.openxmlformats.org/officeDocument/2006/relationships/oleObject" Target="embeddings/oleObject109.bin" /><Relationship Id="rId231" Type="http://schemas.openxmlformats.org/officeDocument/2006/relationships/image" Target="media/image119.wmf" /><Relationship Id="rId232" Type="http://schemas.openxmlformats.org/officeDocument/2006/relationships/oleObject" Target="embeddings/oleObject110.bin" /><Relationship Id="rId233" Type="http://schemas.openxmlformats.org/officeDocument/2006/relationships/image" Target="media/image120.wmf" /><Relationship Id="rId234" Type="http://schemas.openxmlformats.org/officeDocument/2006/relationships/oleObject" Target="embeddings/oleObject111.bin" /><Relationship Id="rId235" Type="http://schemas.openxmlformats.org/officeDocument/2006/relationships/oleObject" Target="embeddings/oleObject112.bin" /><Relationship Id="rId236" Type="http://schemas.openxmlformats.org/officeDocument/2006/relationships/image" Target="media/image121.wmf" /><Relationship Id="rId237" Type="http://schemas.openxmlformats.org/officeDocument/2006/relationships/oleObject" Target="embeddings/oleObject113.bin" /><Relationship Id="rId238" Type="http://schemas.openxmlformats.org/officeDocument/2006/relationships/image" Target="media/image122.png" /><Relationship Id="rId239" Type="http://schemas.openxmlformats.org/officeDocument/2006/relationships/image" Target="media/image123.wmf" /><Relationship Id="rId24" Type="http://schemas.openxmlformats.org/officeDocument/2006/relationships/image" Target="media/image13.wmf" /><Relationship Id="rId240" Type="http://schemas.openxmlformats.org/officeDocument/2006/relationships/oleObject" Target="embeddings/oleObject114.bin" /><Relationship Id="rId241" Type="http://schemas.openxmlformats.org/officeDocument/2006/relationships/image" Target="media/image124.wmf" /><Relationship Id="rId242" Type="http://schemas.openxmlformats.org/officeDocument/2006/relationships/oleObject" Target="embeddings/oleObject115.bin" /><Relationship Id="rId243" Type="http://schemas.openxmlformats.org/officeDocument/2006/relationships/image" Target="media/image125.wmf" /><Relationship Id="rId244" Type="http://schemas.openxmlformats.org/officeDocument/2006/relationships/oleObject" Target="embeddings/oleObject116.bin" /><Relationship Id="rId245" Type="http://schemas.openxmlformats.org/officeDocument/2006/relationships/image" Target="media/image126.wmf" /><Relationship Id="rId246" Type="http://schemas.openxmlformats.org/officeDocument/2006/relationships/oleObject" Target="embeddings/oleObject117.bin" /><Relationship Id="rId247" Type="http://schemas.openxmlformats.org/officeDocument/2006/relationships/image" Target="media/image127.wmf" /><Relationship Id="rId248" Type="http://schemas.openxmlformats.org/officeDocument/2006/relationships/oleObject" Target="embeddings/oleObject118.bin" /><Relationship Id="rId249" Type="http://schemas.openxmlformats.org/officeDocument/2006/relationships/oleObject" Target="embeddings/oleObject119.bin" /><Relationship Id="rId25" Type="http://schemas.openxmlformats.org/officeDocument/2006/relationships/oleObject" Target="embeddings/oleObject9.bin" /><Relationship Id="rId250" Type="http://schemas.openxmlformats.org/officeDocument/2006/relationships/image" Target="media/image128.wmf" /><Relationship Id="rId251" Type="http://schemas.openxmlformats.org/officeDocument/2006/relationships/oleObject" Target="embeddings/oleObject120.bin" /><Relationship Id="rId252" Type="http://schemas.openxmlformats.org/officeDocument/2006/relationships/image" Target="media/image129.wmf" /><Relationship Id="rId253" Type="http://schemas.openxmlformats.org/officeDocument/2006/relationships/oleObject" Target="embeddings/oleObject121.bin" /><Relationship Id="rId254" Type="http://schemas.openxmlformats.org/officeDocument/2006/relationships/image" Target="media/image130.png" /><Relationship Id="rId255" Type="http://schemas.openxmlformats.org/officeDocument/2006/relationships/image" Target="media/image131.wmf" /><Relationship Id="rId256" Type="http://schemas.openxmlformats.org/officeDocument/2006/relationships/oleObject" Target="embeddings/oleObject122.bin" /><Relationship Id="rId257" Type="http://schemas.openxmlformats.org/officeDocument/2006/relationships/image" Target="media/image132.wmf" /><Relationship Id="rId258" Type="http://schemas.openxmlformats.org/officeDocument/2006/relationships/oleObject" Target="embeddings/oleObject123.bin" /><Relationship Id="rId259" Type="http://schemas.openxmlformats.org/officeDocument/2006/relationships/image" Target="media/image133.wmf" /><Relationship Id="rId26" Type="http://schemas.openxmlformats.org/officeDocument/2006/relationships/image" Target="media/image14.wmf" /><Relationship Id="rId260" Type="http://schemas.openxmlformats.org/officeDocument/2006/relationships/oleObject" Target="embeddings/oleObject124.bin" /><Relationship Id="rId261" Type="http://schemas.openxmlformats.org/officeDocument/2006/relationships/oleObject" Target="embeddings/oleObject125.bin" /><Relationship Id="rId262" Type="http://schemas.openxmlformats.org/officeDocument/2006/relationships/image" Target="media/image134.wmf" /><Relationship Id="rId263" Type="http://schemas.openxmlformats.org/officeDocument/2006/relationships/oleObject" Target="embeddings/oleObject126.bin" /><Relationship Id="rId264" Type="http://schemas.openxmlformats.org/officeDocument/2006/relationships/image" Target="media/image135.png" /><Relationship Id="rId265" Type="http://schemas.openxmlformats.org/officeDocument/2006/relationships/image" Target="media/image136.wmf" /><Relationship Id="rId266" Type="http://schemas.openxmlformats.org/officeDocument/2006/relationships/oleObject" Target="embeddings/oleObject127.bin" /><Relationship Id="rId267" Type="http://schemas.openxmlformats.org/officeDocument/2006/relationships/image" Target="media/image137.wmf" /><Relationship Id="rId268" Type="http://schemas.openxmlformats.org/officeDocument/2006/relationships/oleObject" Target="embeddings/oleObject128.bin" /><Relationship Id="rId269" Type="http://schemas.openxmlformats.org/officeDocument/2006/relationships/image" Target="media/image138.wmf" /><Relationship Id="rId27" Type="http://schemas.openxmlformats.org/officeDocument/2006/relationships/oleObject" Target="embeddings/oleObject10.bin" /><Relationship Id="rId270" Type="http://schemas.openxmlformats.org/officeDocument/2006/relationships/oleObject" Target="embeddings/oleObject129.bin" /><Relationship Id="rId271" Type="http://schemas.openxmlformats.org/officeDocument/2006/relationships/image" Target="media/image139.png" /><Relationship Id="rId272" Type="http://schemas.openxmlformats.org/officeDocument/2006/relationships/image" Target="media/image140.png" /><Relationship Id="rId273" Type="http://schemas.openxmlformats.org/officeDocument/2006/relationships/image" Target="media/image141.png" /><Relationship Id="rId274" Type="http://schemas.openxmlformats.org/officeDocument/2006/relationships/image" Target="media/image142.png" /><Relationship Id="rId275" Type="http://schemas.openxmlformats.org/officeDocument/2006/relationships/image" Target="media/image143.png" /><Relationship Id="rId276" Type="http://schemas.openxmlformats.org/officeDocument/2006/relationships/image" Target="media/image144.wmf" /><Relationship Id="rId277" Type="http://schemas.openxmlformats.org/officeDocument/2006/relationships/oleObject" Target="embeddings/oleObject130.bin" /><Relationship Id="rId278" Type="http://schemas.openxmlformats.org/officeDocument/2006/relationships/oleObject" Target="embeddings/oleObject131.bin" /><Relationship Id="rId279" Type="http://schemas.openxmlformats.org/officeDocument/2006/relationships/oleObject" Target="embeddings/oleObject132.bin" /><Relationship Id="rId28" Type="http://schemas.openxmlformats.org/officeDocument/2006/relationships/image" Target="media/image15.wmf" /><Relationship Id="rId280" Type="http://schemas.openxmlformats.org/officeDocument/2006/relationships/oleObject" Target="embeddings/oleObject133.bin" /><Relationship Id="rId281" Type="http://schemas.openxmlformats.org/officeDocument/2006/relationships/image" Target="media/image145.png" /><Relationship Id="rId282" Type="http://schemas.openxmlformats.org/officeDocument/2006/relationships/image" Target="media/image146.wmf" /><Relationship Id="rId283" Type="http://schemas.openxmlformats.org/officeDocument/2006/relationships/oleObject" Target="embeddings/oleObject134.bin" /><Relationship Id="rId284" Type="http://schemas.openxmlformats.org/officeDocument/2006/relationships/image" Target="media/image147.wmf" /><Relationship Id="rId285" Type="http://schemas.openxmlformats.org/officeDocument/2006/relationships/oleObject" Target="embeddings/oleObject135.bin" /><Relationship Id="rId286" Type="http://schemas.openxmlformats.org/officeDocument/2006/relationships/image" Target="media/image148.wmf" /><Relationship Id="rId287" Type="http://schemas.openxmlformats.org/officeDocument/2006/relationships/oleObject" Target="embeddings/oleObject136.bin" /><Relationship Id="rId288" Type="http://schemas.openxmlformats.org/officeDocument/2006/relationships/image" Target="media/image149.wmf" /><Relationship Id="rId289" Type="http://schemas.openxmlformats.org/officeDocument/2006/relationships/oleObject" Target="embeddings/oleObject137.bin" /><Relationship Id="rId29" Type="http://schemas.openxmlformats.org/officeDocument/2006/relationships/oleObject" Target="embeddings/oleObject11.bin" /><Relationship Id="rId290" Type="http://schemas.openxmlformats.org/officeDocument/2006/relationships/image" Target="media/image150.png" /><Relationship Id="rId291" Type="http://schemas.openxmlformats.org/officeDocument/2006/relationships/image" Target="media/image151.wmf" /><Relationship Id="rId292" Type="http://schemas.openxmlformats.org/officeDocument/2006/relationships/oleObject" Target="embeddings/oleObject138.bin" /><Relationship Id="rId293" Type="http://schemas.openxmlformats.org/officeDocument/2006/relationships/image" Target="media/image152.wmf" /><Relationship Id="rId294" Type="http://schemas.openxmlformats.org/officeDocument/2006/relationships/oleObject" Target="embeddings/oleObject139.bin" /><Relationship Id="rId295" Type="http://schemas.openxmlformats.org/officeDocument/2006/relationships/image" Target="media/image153.wmf" /><Relationship Id="rId296" Type="http://schemas.openxmlformats.org/officeDocument/2006/relationships/oleObject" Target="embeddings/oleObject140.bin" /><Relationship Id="rId297" Type="http://schemas.openxmlformats.org/officeDocument/2006/relationships/image" Target="media/image154.wmf" /><Relationship Id="rId298" Type="http://schemas.openxmlformats.org/officeDocument/2006/relationships/oleObject" Target="embeddings/oleObject141.bin" /><Relationship Id="rId299" Type="http://schemas.openxmlformats.org/officeDocument/2006/relationships/oleObject" Target="embeddings/oleObject142.bin" /><Relationship Id="rId3" Type="http://schemas.openxmlformats.org/officeDocument/2006/relationships/fontTable" Target="fontTable.xml" /><Relationship Id="rId30" Type="http://schemas.openxmlformats.org/officeDocument/2006/relationships/image" Target="media/image16.png" /><Relationship Id="rId300" Type="http://schemas.openxmlformats.org/officeDocument/2006/relationships/image" Target="media/image155.png" /><Relationship Id="rId301" Type="http://schemas.openxmlformats.org/officeDocument/2006/relationships/image" Target="media/image156.wmf" /><Relationship Id="rId302" Type="http://schemas.openxmlformats.org/officeDocument/2006/relationships/oleObject" Target="embeddings/oleObject143.bin" /><Relationship Id="rId303" Type="http://schemas.openxmlformats.org/officeDocument/2006/relationships/image" Target="media/image157.wmf" /><Relationship Id="rId304" Type="http://schemas.openxmlformats.org/officeDocument/2006/relationships/oleObject" Target="embeddings/oleObject144.bin" /><Relationship Id="rId305" Type="http://schemas.openxmlformats.org/officeDocument/2006/relationships/image" Target="media/image158.wmf" /><Relationship Id="rId306" Type="http://schemas.openxmlformats.org/officeDocument/2006/relationships/oleObject" Target="embeddings/oleObject145.bin" /><Relationship Id="rId307" Type="http://schemas.openxmlformats.org/officeDocument/2006/relationships/image" Target="media/image159.wmf" /><Relationship Id="rId308" Type="http://schemas.openxmlformats.org/officeDocument/2006/relationships/oleObject" Target="embeddings/oleObject146.bin" /><Relationship Id="rId309" Type="http://schemas.openxmlformats.org/officeDocument/2006/relationships/image" Target="media/image160.wmf" /><Relationship Id="rId31" Type="http://schemas.openxmlformats.org/officeDocument/2006/relationships/image" Target="media/image17.wmf" /><Relationship Id="rId310" Type="http://schemas.openxmlformats.org/officeDocument/2006/relationships/oleObject" Target="embeddings/oleObject147.bin" /><Relationship Id="rId311" Type="http://schemas.openxmlformats.org/officeDocument/2006/relationships/image" Target="media/image161.wmf" /><Relationship Id="rId312" Type="http://schemas.openxmlformats.org/officeDocument/2006/relationships/oleObject" Target="embeddings/oleObject148.bin" /><Relationship Id="rId313" Type="http://schemas.openxmlformats.org/officeDocument/2006/relationships/image" Target="media/image162.wmf" /><Relationship Id="rId314" Type="http://schemas.openxmlformats.org/officeDocument/2006/relationships/oleObject" Target="embeddings/oleObject149.bin" /><Relationship Id="rId315" Type="http://schemas.openxmlformats.org/officeDocument/2006/relationships/oleObject" Target="embeddings/oleObject150.bin" /><Relationship Id="rId316" Type="http://schemas.openxmlformats.org/officeDocument/2006/relationships/image" Target="media/image163.png" /><Relationship Id="rId317" Type="http://schemas.openxmlformats.org/officeDocument/2006/relationships/oleObject" Target="embeddings/oleObject151.bin" /><Relationship Id="rId318" Type="http://schemas.openxmlformats.org/officeDocument/2006/relationships/oleObject" Target="embeddings/oleObject152.bin" /><Relationship Id="rId319" Type="http://schemas.openxmlformats.org/officeDocument/2006/relationships/image" Target="media/image164.wmf" /><Relationship Id="rId32" Type="http://schemas.openxmlformats.org/officeDocument/2006/relationships/oleObject" Target="embeddings/oleObject12.bin" /><Relationship Id="rId320" Type="http://schemas.openxmlformats.org/officeDocument/2006/relationships/oleObject" Target="embeddings/oleObject153.bin" /><Relationship Id="rId321" Type="http://schemas.openxmlformats.org/officeDocument/2006/relationships/oleObject" Target="embeddings/oleObject154.bin" /><Relationship Id="rId322" Type="http://schemas.openxmlformats.org/officeDocument/2006/relationships/image" Target="media/image165.wmf" /><Relationship Id="rId323" Type="http://schemas.openxmlformats.org/officeDocument/2006/relationships/oleObject" Target="embeddings/oleObject155.bin" /><Relationship Id="rId324" Type="http://schemas.openxmlformats.org/officeDocument/2006/relationships/image" Target="media/image166.wmf" /><Relationship Id="rId325" Type="http://schemas.openxmlformats.org/officeDocument/2006/relationships/oleObject" Target="embeddings/oleObject156.bin" /><Relationship Id="rId326" Type="http://schemas.openxmlformats.org/officeDocument/2006/relationships/oleObject" Target="embeddings/oleObject157.bin" /><Relationship Id="rId327" Type="http://schemas.openxmlformats.org/officeDocument/2006/relationships/image" Target="media/image167.wmf" /><Relationship Id="rId328" Type="http://schemas.openxmlformats.org/officeDocument/2006/relationships/oleObject" Target="embeddings/oleObject158.bin" /><Relationship Id="rId329" Type="http://schemas.openxmlformats.org/officeDocument/2006/relationships/image" Target="media/image168.wmf" /><Relationship Id="rId33" Type="http://schemas.openxmlformats.org/officeDocument/2006/relationships/image" Target="media/image18.wmf" /><Relationship Id="rId330" Type="http://schemas.openxmlformats.org/officeDocument/2006/relationships/oleObject" Target="embeddings/oleObject159.bin" /><Relationship Id="rId331" Type="http://schemas.openxmlformats.org/officeDocument/2006/relationships/oleObject" Target="embeddings/oleObject160.bin" /><Relationship Id="rId332" Type="http://schemas.openxmlformats.org/officeDocument/2006/relationships/image" Target="media/image169.wmf" /><Relationship Id="rId333" Type="http://schemas.openxmlformats.org/officeDocument/2006/relationships/oleObject" Target="embeddings/oleObject161.bin" /><Relationship Id="rId334" Type="http://schemas.openxmlformats.org/officeDocument/2006/relationships/oleObject" Target="embeddings/oleObject162.bin" /><Relationship Id="rId335" Type="http://schemas.openxmlformats.org/officeDocument/2006/relationships/image" Target="media/image170.wmf" /><Relationship Id="rId336" Type="http://schemas.openxmlformats.org/officeDocument/2006/relationships/oleObject" Target="embeddings/oleObject163.bin" /><Relationship Id="rId337" Type="http://schemas.openxmlformats.org/officeDocument/2006/relationships/image" Target="media/image171.wmf" /><Relationship Id="rId338" Type="http://schemas.openxmlformats.org/officeDocument/2006/relationships/oleObject" Target="embeddings/oleObject164.bin" /><Relationship Id="rId339" Type="http://schemas.openxmlformats.org/officeDocument/2006/relationships/image" Target="media/image172.png" /><Relationship Id="rId34" Type="http://schemas.openxmlformats.org/officeDocument/2006/relationships/oleObject" Target="embeddings/oleObject13.bin" /><Relationship Id="rId340" Type="http://schemas.openxmlformats.org/officeDocument/2006/relationships/image" Target="media/image173.wmf" /><Relationship Id="rId341" Type="http://schemas.openxmlformats.org/officeDocument/2006/relationships/oleObject" Target="embeddings/oleObject165.bin" /><Relationship Id="rId342" Type="http://schemas.openxmlformats.org/officeDocument/2006/relationships/image" Target="media/image174.wmf" /><Relationship Id="rId343" Type="http://schemas.openxmlformats.org/officeDocument/2006/relationships/oleObject" Target="embeddings/oleObject166.bin" /><Relationship Id="rId344" Type="http://schemas.openxmlformats.org/officeDocument/2006/relationships/image" Target="media/image175.wmf" /><Relationship Id="rId345" Type="http://schemas.openxmlformats.org/officeDocument/2006/relationships/oleObject" Target="embeddings/oleObject167.bin" /><Relationship Id="rId346" Type="http://schemas.openxmlformats.org/officeDocument/2006/relationships/image" Target="media/image176.wmf" /><Relationship Id="rId347" Type="http://schemas.openxmlformats.org/officeDocument/2006/relationships/oleObject" Target="embeddings/oleObject168.bin" /><Relationship Id="rId348" Type="http://schemas.openxmlformats.org/officeDocument/2006/relationships/image" Target="media/image177.wmf" /><Relationship Id="rId349" Type="http://schemas.openxmlformats.org/officeDocument/2006/relationships/oleObject" Target="embeddings/oleObject169.bin" /><Relationship Id="rId35" Type="http://schemas.openxmlformats.org/officeDocument/2006/relationships/image" Target="media/image19.wmf" /><Relationship Id="rId350" Type="http://schemas.openxmlformats.org/officeDocument/2006/relationships/image" Target="media/image178.wmf" /><Relationship Id="rId351" Type="http://schemas.openxmlformats.org/officeDocument/2006/relationships/oleObject" Target="embeddings/oleObject170.bin" /><Relationship Id="rId352" Type="http://schemas.openxmlformats.org/officeDocument/2006/relationships/image" Target="media/image179.wmf" /><Relationship Id="rId353" Type="http://schemas.openxmlformats.org/officeDocument/2006/relationships/oleObject" Target="embeddings/oleObject171.bin" /><Relationship Id="rId354" Type="http://schemas.openxmlformats.org/officeDocument/2006/relationships/image" Target="media/image180.wmf" /><Relationship Id="rId355" Type="http://schemas.openxmlformats.org/officeDocument/2006/relationships/oleObject" Target="embeddings/oleObject172.bin" /><Relationship Id="rId356" Type="http://schemas.openxmlformats.org/officeDocument/2006/relationships/image" Target="media/image181.wmf" /><Relationship Id="rId357" Type="http://schemas.openxmlformats.org/officeDocument/2006/relationships/oleObject" Target="embeddings/oleObject173.bin" /><Relationship Id="rId358" Type="http://schemas.openxmlformats.org/officeDocument/2006/relationships/image" Target="media/image182.wmf" /><Relationship Id="rId359" Type="http://schemas.openxmlformats.org/officeDocument/2006/relationships/oleObject" Target="embeddings/oleObject174.bin" /><Relationship Id="rId36" Type="http://schemas.openxmlformats.org/officeDocument/2006/relationships/oleObject" Target="embeddings/oleObject14.bin" /><Relationship Id="rId360" Type="http://schemas.openxmlformats.org/officeDocument/2006/relationships/image" Target="media/image183.wmf" /><Relationship Id="rId361" Type="http://schemas.openxmlformats.org/officeDocument/2006/relationships/oleObject" Target="embeddings/oleObject175.bin" /><Relationship Id="rId362" Type="http://schemas.openxmlformats.org/officeDocument/2006/relationships/image" Target="media/image184.wmf" /><Relationship Id="rId363" Type="http://schemas.openxmlformats.org/officeDocument/2006/relationships/oleObject" Target="embeddings/oleObject176.bin" /><Relationship Id="rId364" Type="http://schemas.openxmlformats.org/officeDocument/2006/relationships/oleObject" Target="embeddings/oleObject177.bin" /><Relationship Id="rId365" Type="http://schemas.openxmlformats.org/officeDocument/2006/relationships/image" Target="media/image185.wmf" /><Relationship Id="rId366" Type="http://schemas.openxmlformats.org/officeDocument/2006/relationships/oleObject" Target="embeddings/oleObject178.bin" /><Relationship Id="rId367" Type="http://schemas.openxmlformats.org/officeDocument/2006/relationships/image" Target="media/image186.wmf" /><Relationship Id="rId368" Type="http://schemas.openxmlformats.org/officeDocument/2006/relationships/oleObject" Target="embeddings/oleObject179.bin" /><Relationship Id="rId369" Type="http://schemas.openxmlformats.org/officeDocument/2006/relationships/image" Target="media/image187.wmf" /><Relationship Id="rId37" Type="http://schemas.openxmlformats.org/officeDocument/2006/relationships/image" Target="media/image20.wmf" /><Relationship Id="rId370" Type="http://schemas.openxmlformats.org/officeDocument/2006/relationships/oleObject" Target="embeddings/oleObject180.bin" /><Relationship Id="rId371" Type="http://schemas.openxmlformats.org/officeDocument/2006/relationships/image" Target="media/image188.wmf" /><Relationship Id="rId372" Type="http://schemas.openxmlformats.org/officeDocument/2006/relationships/oleObject" Target="embeddings/oleObject181.bin" /><Relationship Id="rId373" Type="http://schemas.openxmlformats.org/officeDocument/2006/relationships/image" Target="media/image189.wmf" /><Relationship Id="rId374" Type="http://schemas.openxmlformats.org/officeDocument/2006/relationships/oleObject" Target="embeddings/oleObject182.bin" /><Relationship Id="rId375" Type="http://schemas.openxmlformats.org/officeDocument/2006/relationships/image" Target="media/image190.wmf" /><Relationship Id="rId376" Type="http://schemas.openxmlformats.org/officeDocument/2006/relationships/oleObject" Target="embeddings/oleObject183.bin" /><Relationship Id="rId377" Type="http://schemas.openxmlformats.org/officeDocument/2006/relationships/image" Target="media/image191.wmf" /><Relationship Id="rId378" Type="http://schemas.openxmlformats.org/officeDocument/2006/relationships/oleObject" Target="embeddings/oleObject184.bin" /><Relationship Id="rId379" Type="http://schemas.openxmlformats.org/officeDocument/2006/relationships/image" Target="media/image192.png" /><Relationship Id="rId38" Type="http://schemas.openxmlformats.org/officeDocument/2006/relationships/oleObject" Target="embeddings/oleObject15.bin" /><Relationship Id="rId380" Type="http://schemas.openxmlformats.org/officeDocument/2006/relationships/image" Target="media/image193.png" /><Relationship Id="rId381" Type="http://schemas.openxmlformats.org/officeDocument/2006/relationships/image" Target="media/image194.png" /><Relationship Id="rId382" Type="http://schemas.openxmlformats.org/officeDocument/2006/relationships/image" Target="media/image195.wmf" /><Relationship Id="rId383" Type="http://schemas.openxmlformats.org/officeDocument/2006/relationships/oleObject" Target="embeddings/oleObject185.bin" /><Relationship Id="rId384" Type="http://schemas.openxmlformats.org/officeDocument/2006/relationships/image" Target="media/image196.wmf" /><Relationship Id="rId385" Type="http://schemas.openxmlformats.org/officeDocument/2006/relationships/oleObject" Target="embeddings/oleObject186.bin" /><Relationship Id="rId386" Type="http://schemas.openxmlformats.org/officeDocument/2006/relationships/image" Target="media/image197.wmf" /><Relationship Id="rId387" Type="http://schemas.openxmlformats.org/officeDocument/2006/relationships/oleObject" Target="embeddings/oleObject187.bin" /><Relationship Id="rId388" Type="http://schemas.openxmlformats.org/officeDocument/2006/relationships/image" Target="media/image198.wmf" /><Relationship Id="rId389" Type="http://schemas.openxmlformats.org/officeDocument/2006/relationships/oleObject" Target="embeddings/oleObject188.bin" /><Relationship Id="rId39" Type="http://schemas.openxmlformats.org/officeDocument/2006/relationships/image" Target="media/image21.wmf" /><Relationship Id="rId390" Type="http://schemas.openxmlformats.org/officeDocument/2006/relationships/image" Target="media/image199.wmf" /><Relationship Id="rId391" Type="http://schemas.openxmlformats.org/officeDocument/2006/relationships/oleObject" Target="embeddings/oleObject189.bin" /><Relationship Id="rId392" Type="http://schemas.openxmlformats.org/officeDocument/2006/relationships/image" Target="media/image200.wmf" /><Relationship Id="rId393" Type="http://schemas.openxmlformats.org/officeDocument/2006/relationships/oleObject" Target="embeddings/oleObject190.bin" /><Relationship Id="rId394" Type="http://schemas.openxmlformats.org/officeDocument/2006/relationships/image" Target="media/image201.wmf" /><Relationship Id="rId395" Type="http://schemas.openxmlformats.org/officeDocument/2006/relationships/oleObject" Target="embeddings/oleObject191.bin" /><Relationship Id="rId396" Type="http://schemas.openxmlformats.org/officeDocument/2006/relationships/image" Target="media/image202.wmf" /><Relationship Id="rId397" Type="http://schemas.openxmlformats.org/officeDocument/2006/relationships/oleObject" Target="embeddings/oleObject192.bin" /><Relationship Id="rId398" Type="http://schemas.openxmlformats.org/officeDocument/2006/relationships/image" Target="media/image203.wmf" /><Relationship Id="rId399" Type="http://schemas.openxmlformats.org/officeDocument/2006/relationships/oleObject" Target="embeddings/oleObject193.bin" /><Relationship Id="rId4" Type="http://schemas.openxmlformats.org/officeDocument/2006/relationships/image" Target="media/image1.png" /><Relationship Id="rId40" Type="http://schemas.openxmlformats.org/officeDocument/2006/relationships/oleObject" Target="embeddings/oleObject16.bin" /><Relationship Id="rId400" Type="http://schemas.openxmlformats.org/officeDocument/2006/relationships/image" Target="media/image204.png" /><Relationship Id="rId401" Type="http://schemas.openxmlformats.org/officeDocument/2006/relationships/image" Target="media/image205.wmf" /><Relationship Id="rId402" Type="http://schemas.openxmlformats.org/officeDocument/2006/relationships/oleObject" Target="embeddings/oleObject194.bin" /><Relationship Id="rId403" Type="http://schemas.openxmlformats.org/officeDocument/2006/relationships/image" Target="media/image206.wmf" /><Relationship Id="rId404" Type="http://schemas.openxmlformats.org/officeDocument/2006/relationships/oleObject" Target="embeddings/oleObject195.bin" /><Relationship Id="rId405" Type="http://schemas.openxmlformats.org/officeDocument/2006/relationships/image" Target="media/image207.wmf" /><Relationship Id="rId406" Type="http://schemas.openxmlformats.org/officeDocument/2006/relationships/oleObject" Target="embeddings/oleObject196.bin" /><Relationship Id="rId407" Type="http://schemas.openxmlformats.org/officeDocument/2006/relationships/image" Target="media/image208.wmf" /><Relationship Id="rId408" Type="http://schemas.openxmlformats.org/officeDocument/2006/relationships/oleObject" Target="embeddings/oleObject197.bin" /><Relationship Id="rId409" Type="http://schemas.openxmlformats.org/officeDocument/2006/relationships/image" Target="media/image209.wmf" /><Relationship Id="rId41" Type="http://schemas.openxmlformats.org/officeDocument/2006/relationships/image" Target="media/image22.wmf" /><Relationship Id="rId410" Type="http://schemas.openxmlformats.org/officeDocument/2006/relationships/oleObject" Target="embeddings/oleObject198.bin" /><Relationship Id="rId411" Type="http://schemas.openxmlformats.org/officeDocument/2006/relationships/image" Target="media/image210.wmf" /><Relationship Id="rId412" Type="http://schemas.openxmlformats.org/officeDocument/2006/relationships/oleObject" Target="embeddings/oleObject199.bin" /><Relationship Id="rId413" Type="http://schemas.openxmlformats.org/officeDocument/2006/relationships/image" Target="media/image211.wmf" /><Relationship Id="rId414" Type="http://schemas.openxmlformats.org/officeDocument/2006/relationships/oleObject" Target="embeddings/oleObject200.bin" /><Relationship Id="rId415" Type="http://schemas.openxmlformats.org/officeDocument/2006/relationships/image" Target="media/image212.wmf" /><Relationship Id="rId416" Type="http://schemas.openxmlformats.org/officeDocument/2006/relationships/oleObject" Target="embeddings/oleObject201.bin" /><Relationship Id="rId417" Type="http://schemas.openxmlformats.org/officeDocument/2006/relationships/image" Target="media/image213.wmf" /><Relationship Id="rId418" Type="http://schemas.openxmlformats.org/officeDocument/2006/relationships/oleObject" Target="embeddings/oleObject202.bin" /><Relationship Id="rId419" Type="http://schemas.openxmlformats.org/officeDocument/2006/relationships/image" Target="media/image214.wmf" /><Relationship Id="rId42" Type="http://schemas.openxmlformats.org/officeDocument/2006/relationships/oleObject" Target="embeddings/oleObject17.bin" /><Relationship Id="rId420" Type="http://schemas.openxmlformats.org/officeDocument/2006/relationships/oleObject" Target="embeddings/oleObject203.bin" /><Relationship Id="rId421" Type="http://schemas.openxmlformats.org/officeDocument/2006/relationships/image" Target="media/image215.wmf" /><Relationship Id="rId422" Type="http://schemas.openxmlformats.org/officeDocument/2006/relationships/oleObject" Target="embeddings/oleObject204.bin" /><Relationship Id="rId423" Type="http://schemas.openxmlformats.org/officeDocument/2006/relationships/image" Target="media/image216.wmf" /><Relationship Id="rId424" Type="http://schemas.openxmlformats.org/officeDocument/2006/relationships/oleObject" Target="embeddings/oleObject205.bin" /><Relationship Id="rId425" Type="http://schemas.openxmlformats.org/officeDocument/2006/relationships/image" Target="media/image217.png" /><Relationship Id="rId426" Type="http://schemas.openxmlformats.org/officeDocument/2006/relationships/image" Target="media/image218.wmf" /><Relationship Id="rId427" Type="http://schemas.openxmlformats.org/officeDocument/2006/relationships/oleObject" Target="embeddings/oleObject206.bin" /><Relationship Id="rId428" Type="http://schemas.openxmlformats.org/officeDocument/2006/relationships/image" Target="media/image219.wmf" /><Relationship Id="rId429" Type="http://schemas.openxmlformats.org/officeDocument/2006/relationships/oleObject" Target="embeddings/oleObject207.bin" /><Relationship Id="rId43" Type="http://schemas.openxmlformats.org/officeDocument/2006/relationships/image" Target="media/image23.wmf" /><Relationship Id="rId430" Type="http://schemas.openxmlformats.org/officeDocument/2006/relationships/oleObject" Target="embeddings/oleObject208.bin" /><Relationship Id="rId431" Type="http://schemas.openxmlformats.org/officeDocument/2006/relationships/oleObject" Target="embeddings/oleObject209.bin" /><Relationship Id="rId432" Type="http://schemas.openxmlformats.org/officeDocument/2006/relationships/oleObject" Target="embeddings/oleObject210.bin" /><Relationship Id="rId433" Type="http://schemas.openxmlformats.org/officeDocument/2006/relationships/image" Target="media/image220.wmf" /><Relationship Id="rId434" Type="http://schemas.openxmlformats.org/officeDocument/2006/relationships/oleObject" Target="embeddings/oleObject211.bin" /><Relationship Id="rId435" Type="http://schemas.openxmlformats.org/officeDocument/2006/relationships/image" Target="media/image221.wmf" /><Relationship Id="rId436" Type="http://schemas.openxmlformats.org/officeDocument/2006/relationships/oleObject" Target="embeddings/oleObject212.bin" /><Relationship Id="rId437" Type="http://schemas.openxmlformats.org/officeDocument/2006/relationships/oleObject" Target="embeddings/oleObject213.bin" /><Relationship Id="rId438" Type="http://schemas.openxmlformats.org/officeDocument/2006/relationships/image" Target="media/image222.wmf" /><Relationship Id="rId439" Type="http://schemas.openxmlformats.org/officeDocument/2006/relationships/oleObject" Target="embeddings/oleObject214.bin" /><Relationship Id="rId44" Type="http://schemas.openxmlformats.org/officeDocument/2006/relationships/oleObject" Target="embeddings/oleObject18.bin" /><Relationship Id="rId440" Type="http://schemas.openxmlformats.org/officeDocument/2006/relationships/image" Target="media/image223.wmf" /><Relationship Id="rId441" Type="http://schemas.openxmlformats.org/officeDocument/2006/relationships/oleObject" Target="embeddings/oleObject215.bin" /><Relationship Id="rId442" Type="http://schemas.openxmlformats.org/officeDocument/2006/relationships/image" Target="media/image224.wmf" /><Relationship Id="rId443" Type="http://schemas.openxmlformats.org/officeDocument/2006/relationships/oleObject" Target="embeddings/oleObject216.bin" /><Relationship Id="rId444" Type="http://schemas.openxmlformats.org/officeDocument/2006/relationships/image" Target="media/image225.wmf" /><Relationship Id="rId445" Type="http://schemas.openxmlformats.org/officeDocument/2006/relationships/oleObject" Target="embeddings/oleObject217.bin" /><Relationship Id="rId446" Type="http://schemas.openxmlformats.org/officeDocument/2006/relationships/image" Target="media/image226.wmf" /><Relationship Id="rId447" Type="http://schemas.openxmlformats.org/officeDocument/2006/relationships/oleObject" Target="embeddings/oleObject218.bin" /><Relationship Id="rId448" Type="http://schemas.openxmlformats.org/officeDocument/2006/relationships/image" Target="media/image227.wmf" /><Relationship Id="rId449" Type="http://schemas.openxmlformats.org/officeDocument/2006/relationships/oleObject" Target="embeddings/oleObject219.bin" /><Relationship Id="rId45" Type="http://schemas.openxmlformats.org/officeDocument/2006/relationships/image" Target="media/image24.wmf" /><Relationship Id="rId450" Type="http://schemas.openxmlformats.org/officeDocument/2006/relationships/image" Target="media/image228.wmf" /><Relationship Id="rId451" Type="http://schemas.openxmlformats.org/officeDocument/2006/relationships/oleObject" Target="embeddings/oleObject220.bin" /><Relationship Id="rId452" Type="http://schemas.openxmlformats.org/officeDocument/2006/relationships/image" Target="media/image229.wmf" /><Relationship Id="rId453" Type="http://schemas.openxmlformats.org/officeDocument/2006/relationships/oleObject" Target="embeddings/oleObject221.bin" /><Relationship Id="rId454" Type="http://schemas.openxmlformats.org/officeDocument/2006/relationships/image" Target="media/image230.wmf" /><Relationship Id="rId455" Type="http://schemas.openxmlformats.org/officeDocument/2006/relationships/oleObject" Target="embeddings/oleObject222.bin" /><Relationship Id="rId456" Type="http://schemas.openxmlformats.org/officeDocument/2006/relationships/image" Target="media/image231.wmf" /><Relationship Id="rId457" Type="http://schemas.openxmlformats.org/officeDocument/2006/relationships/oleObject" Target="embeddings/oleObject223.bin" /><Relationship Id="rId458" Type="http://schemas.openxmlformats.org/officeDocument/2006/relationships/image" Target="media/image232.wmf" /><Relationship Id="rId459" Type="http://schemas.openxmlformats.org/officeDocument/2006/relationships/oleObject" Target="embeddings/oleObject224.bin" /><Relationship Id="rId46" Type="http://schemas.openxmlformats.org/officeDocument/2006/relationships/oleObject" Target="embeddings/oleObject19.bin" /><Relationship Id="rId460" Type="http://schemas.openxmlformats.org/officeDocument/2006/relationships/image" Target="media/image233.wmf" /><Relationship Id="rId461" Type="http://schemas.openxmlformats.org/officeDocument/2006/relationships/oleObject" Target="embeddings/oleObject225.bin" /><Relationship Id="rId462" Type="http://schemas.openxmlformats.org/officeDocument/2006/relationships/header" Target="header1.xml" /><Relationship Id="rId463" Type="http://schemas.openxmlformats.org/officeDocument/2006/relationships/footer" Target="footer1.xml" /><Relationship Id="rId464" Type="http://schemas.openxmlformats.org/officeDocument/2006/relationships/theme" Target="theme/theme1.xml" /><Relationship Id="rId465" Type="http://schemas.openxmlformats.org/officeDocument/2006/relationships/numbering" Target="numbering.xml" /><Relationship Id="rId466" Type="http://schemas.openxmlformats.org/officeDocument/2006/relationships/styles" Target="styles.xml" /><Relationship Id="rId47" Type="http://schemas.openxmlformats.org/officeDocument/2006/relationships/image" Target="media/image25.wmf" /><Relationship Id="rId48" Type="http://schemas.openxmlformats.org/officeDocument/2006/relationships/oleObject" Target="embeddings/oleObject20.bin" /><Relationship Id="rId49" Type="http://schemas.openxmlformats.org/officeDocument/2006/relationships/image" Target="media/image26.wmf" /><Relationship Id="rId5" Type="http://schemas.openxmlformats.org/officeDocument/2006/relationships/image" Target="media/image2.png" /><Relationship Id="rId50" Type="http://schemas.openxmlformats.org/officeDocument/2006/relationships/oleObject" Target="embeddings/oleObject21.bin" /><Relationship Id="rId51" Type="http://schemas.openxmlformats.org/officeDocument/2006/relationships/image" Target="media/image27.wmf" /><Relationship Id="rId52" Type="http://schemas.openxmlformats.org/officeDocument/2006/relationships/oleObject" Target="embeddings/oleObject22.bin" /><Relationship Id="rId53" Type="http://schemas.openxmlformats.org/officeDocument/2006/relationships/image" Target="media/image28.png" /><Relationship Id="rId54" Type="http://schemas.openxmlformats.org/officeDocument/2006/relationships/image" Target="media/image29.wmf" /><Relationship Id="rId55" Type="http://schemas.openxmlformats.org/officeDocument/2006/relationships/oleObject" Target="embeddings/oleObject23.bin" /><Relationship Id="rId56" Type="http://schemas.openxmlformats.org/officeDocument/2006/relationships/image" Target="media/image30.wmf" /><Relationship Id="rId57" Type="http://schemas.openxmlformats.org/officeDocument/2006/relationships/oleObject" Target="embeddings/oleObject24.bin" /><Relationship Id="rId58" Type="http://schemas.openxmlformats.org/officeDocument/2006/relationships/image" Target="media/image31.wmf" /><Relationship Id="rId59" Type="http://schemas.openxmlformats.org/officeDocument/2006/relationships/oleObject" Target="embeddings/oleObject25.bin" /><Relationship Id="rId6" Type="http://schemas.openxmlformats.org/officeDocument/2006/relationships/image" Target="media/image3.png" /><Relationship Id="rId60" Type="http://schemas.openxmlformats.org/officeDocument/2006/relationships/image" Target="media/image32.wmf" /><Relationship Id="rId61" Type="http://schemas.openxmlformats.org/officeDocument/2006/relationships/oleObject" Target="embeddings/oleObject26.bin" /><Relationship Id="rId62" Type="http://schemas.openxmlformats.org/officeDocument/2006/relationships/image" Target="media/image33.wmf" /><Relationship Id="rId63" Type="http://schemas.openxmlformats.org/officeDocument/2006/relationships/oleObject" Target="embeddings/oleObject27.bin" /><Relationship Id="rId64" Type="http://schemas.openxmlformats.org/officeDocument/2006/relationships/image" Target="media/image34.wmf" /><Relationship Id="rId65" Type="http://schemas.openxmlformats.org/officeDocument/2006/relationships/oleObject" Target="embeddings/oleObject28.bin" /><Relationship Id="rId66" Type="http://schemas.openxmlformats.org/officeDocument/2006/relationships/image" Target="media/image35.wmf" /><Relationship Id="rId67" Type="http://schemas.openxmlformats.org/officeDocument/2006/relationships/oleObject" Target="embeddings/oleObject29.bin" /><Relationship Id="rId68" Type="http://schemas.openxmlformats.org/officeDocument/2006/relationships/image" Target="media/image36.wmf" /><Relationship Id="rId69" Type="http://schemas.openxmlformats.org/officeDocument/2006/relationships/oleObject" Target="embeddings/oleObject30.bin" /><Relationship Id="rId7" Type="http://schemas.openxmlformats.org/officeDocument/2006/relationships/image" Target="media/image4.png" /><Relationship Id="rId70" Type="http://schemas.openxmlformats.org/officeDocument/2006/relationships/image" Target="media/image37.wmf" /><Relationship Id="rId71" Type="http://schemas.openxmlformats.org/officeDocument/2006/relationships/oleObject" Target="embeddings/oleObject31.bin" /><Relationship Id="rId72" Type="http://schemas.openxmlformats.org/officeDocument/2006/relationships/image" Target="media/image38.wmf" /><Relationship Id="rId73" Type="http://schemas.openxmlformats.org/officeDocument/2006/relationships/oleObject" Target="embeddings/oleObject32.bin" /><Relationship Id="rId74" Type="http://schemas.openxmlformats.org/officeDocument/2006/relationships/image" Target="media/image39.wmf" /><Relationship Id="rId75" Type="http://schemas.openxmlformats.org/officeDocument/2006/relationships/oleObject" Target="embeddings/oleObject33.bin" /><Relationship Id="rId76" Type="http://schemas.openxmlformats.org/officeDocument/2006/relationships/image" Target="media/image40.wmf" /><Relationship Id="rId77" Type="http://schemas.openxmlformats.org/officeDocument/2006/relationships/oleObject" Target="embeddings/oleObject34.bin" /><Relationship Id="rId78" Type="http://schemas.openxmlformats.org/officeDocument/2006/relationships/image" Target="media/image41.wmf" /><Relationship Id="rId79" Type="http://schemas.openxmlformats.org/officeDocument/2006/relationships/oleObject" Target="embeddings/oleObject35.bin" /><Relationship Id="rId8" Type="http://schemas.openxmlformats.org/officeDocument/2006/relationships/image" Target="media/image5.png" /><Relationship Id="rId80" Type="http://schemas.openxmlformats.org/officeDocument/2006/relationships/image" Target="media/image42.wmf" /><Relationship Id="rId81" Type="http://schemas.openxmlformats.org/officeDocument/2006/relationships/oleObject" Target="embeddings/oleObject36.bin" /><Relationship Id="rId82" Type="http://schemas.openxmlformats.org/officeDocument/2006/relationships/image" Target="media/image43.png" /><Relationship Id="rId83" Type="http://schemas.openxmlformats.org/officeDocument/2006/relationships/image" Target="media/image44.wmf" /><Relationship Id="rId84" Type="http://schemas.openxmlformats.org/officeDocument/2006/relationships/oleObject" Target="embeddings/oleObject37.bin" /><Relationship Id="rId85" Type="http://schemas.openxmlformats.org/officeDocument/2006/relationships/image" Target="media/image45.wmf" /><Relationship Id="rId86" Type="http://schemas.openxmlformats.org/officeDocument/2006/relationships/oleObject" Target="embeddings/oleObject38.bin" /><Relationship Id="rId87" Type="http://schemas.openxmlformats.org/officeDocument/2006/relationships/image" Target="media/image46.wmf" /><Relationship Id="rId88" Type="http://schemas.openxmlformats.org/officeDocument/2006/relationships/oleObject" Target="embeddings/oleObject39.bin" /><Relationship Id="rId89" Type="http://schemas.openxmlformats.org/officeDocument/2006/relationships/image" Target="media/image47.wmf" /><Relationship Id="rId9" Type="http://schemas.openxmlformats.org/officeDocument/2006/relationships/image" Target="media/image6.wmf" /><Relationship Id="rId90" Type="http://schemas.openxmlformats.org/officeDocument/2006/relationships/oleObject" Target="embeddings/oleObject40.bin" /><Relationship Id="rId91" Type="http://schemas.openxmlformats.org/officeDocument/2006/relationships/image" Target="media/image48.wmf" /><Relationship Id="rId92" Type="http://schemas.openxmlformats.org/officeDocument/2006/relationships/oleObject" Target="embeddings/oleObject41.bin" /><Relationship Id="rId93" Type="http://schemas.openxmlformats.org/officeDocument/2006/relationships/image" Target="media/image49.wmf" /><Relationship Id="rId94" Type="http://schemas.openxmlformats.org/officeDocument/2006/relationships/oleObject" Target="embeddings/oleObject42.bin" /><Relationship Id="rId95" Type="http://schemas.openxmlformats.org/officeDocument/2006/relationships/image" Target="media/image50.wmf" /><Relationship Id="rId96" Type="http://schemas.openxmlformats.org/officeDocument/2006/relationships/oleObject" Target="embeddings/oleObject43.bin" /><Relationship Id="rId97" Type="http://schemas.openxmlformats.org/officeDocument/2006/relationships/image" Target="media/image51.wmf" /><Relationship Id="rId98" Type="http://schemas.openxmlformats.org/officeDocument/2006/relationships/oleObject" Target="embeddings/oleObject44.bin" /><Relationship Id="rId99" Type="http://schemas.openxmlformats.org/officeDocument/2006/relationships/image" Target="media/image52.wmf" /></Relationships>
</file>

<file path=word/_rels/footer1.xml.rels><?xml version="1.0" encoding="utf-8" standalone="yes"?><Relationships xmlns="http://schemas.openxmlformats.org/package/2006/relationships"><Relationship Id="rId1" Type="http://schemas.openxmlformats.org/officeDocument/2006/relationships/image" Target="media/image23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3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157256160</TotalTime>
  <Pages>20</Pages>
  <Words>218</Words>
  <Characters>234</Characters>
  <Application>Microsoft Office Word</Application>
  <DocSecurity>0</DocSecurity>
  <Lines>1</Lines>
  <Paragraphs>1</Paragraphs>
  <ScaleCrop>false</ScaleCrop>
  <Company>学科网(Zxxk.Com)</Company>
  <LinksUpToDate>false</LinksUpToDate>
  <CharactersWithSpaces>236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2026-05-26T15:45:01Z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